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18F" w:rsidRPr="00BD518F" w:rsidRDefault="00541DAF" w:rsidP="00455402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  <w:sectPr w:rsidR="00BD518F" w:rsidRPr="00BD518F" w:rsidSect="009F21EB">
          <w:head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noProof/>
          <w:lang w:val="ru-RU" w:eastAsia="ru-RU" w:bidi="ar-SA"/>
        </w:rPr>
        <w:drawing>
          <wp:inline distT="0" distB="0" distL="0" distR="0">
            <wp:extent cx="9066043" cy="5752214"/>
            <wp:effectExtent l="19050" t="0" r="1757" b="0"/>
            <wp:docPr id="1" name="Рисунок 1" descr="F:\190927025728\img-190927025728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F:\190927025728\img-190927025728-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5790" cy="5752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06DB" w:rsidRPr="00BD518F" w:rsidRDefault="000406DB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BD518F">
        <w:rPr>
          <w:rFonts w:ascii="Times New Roman" w:hAnsi="Times New Roman" w:cs="Times New Roman"/>
          <w:b/>
          <w:sz w:val="24"/>
          <w:szCs w:val="24"/>
          <w:lang w:val="de-DE"/>
        </w:rPr>
        <w:lastRenderedPageBreak/>
        <w:t>Пояснительная</w:t>
      </w:r>
      <w:r w:rsidR="004C249E" w:rsidRPr="00BD51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b/>
          <w:sz w:val="24"/>
          <w:szCs w:val="24"/>
          <w:lang w:val="de-DE"/>
        </w:rPr>
        <w:t>записка</w:t>
      </w:r>
    </w:p>
    <w:p w:rsidR="000406DB" w:rsidRPr="00BD518F" w:rsidRDefault="000406DB" w:rsidP="0045540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Р</w:t>
      </w:r>
      <w:r w:rsidRPr="00BD518F">
        <w:rPr>
          <w:rFonts w:ascii="Times New Roman" w:hAnsi="Times New Roman" w:cs="Times New Roman"/>
          <w:sz w:val="24"/>
          <w:szCs w:val="24"/>
          <w:lang w:val="de-DE"/>
        </w:rPr>
        <w:t>абочая</w:t>
      </w:r>
      <w:r w:rsidR="004D66A2" w:rsidRPr="00BD518F">
        <w:rPr>
          <w:rFonts w:ascii="Times New Roman" w:hAnsi="Times New Roman" w:cs="Times New Roman"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sz w:val="24"/>
          <w:szCs w:val="24"/>
          <w:lang w:val="de-DE"/>
        </w:rPr>
        <w:t>программа</w:t>
      </w:r>
      <w:r w:rsidR="004D66A2" w:rsidRPr="00BD518F">
        <w:rPr>
          <w:rFonts w:ascii="Times New Roman" w:hAnsi="Times New Roman" w:cs="Times New Roman"/>
          <w:sz w:val="24"/>
          <w:szCs w:val="24"/>
        </w:rPr>
        <w:t xml:space="preserve"> </w:t>
      </w:r>
      <w:r w:rsidR="00BB0CE4" w:rsidRPr="00BD518F">
        <w:rPr>
          <w:rFonts w:ascii="Times New Roman" w:hAnsi="Times New Roman" w:cs="Times New Roman"/>
          <w:sz w:val="24"/>
          <w:szCs w:val="24"/>
          <w:lang w:val="de-DE"/>
        </w:rPr>
        <w:t>внеурочн</w:t>
      </w:r>
      <w:r w:rsidR="00591B1D" w:rsidRPr="00BD518F">
        <w:rPr>
          <w:rFonts w:ascii="Times New Roman" w:hAnsi="Times New Roman" w:cs="Times New Roman"/>
          <w:sz w:val="24"/>
          <w:szCs w:val="24"/>
        </w:rPr>
        <w:t xml:space="preserve">ой деятельности </w:t>
      </w:r>
      <w:r w:rsidRPr="00BD518F">
        <w:rPr>
          <w:rFonts w:ascii="Times New Roman" w:hAnsi="Times New Roman" w:cs="Times New Roman"/>
          <w:sz w:val="24"/>
          <w:szCs w:val="24"/>
          <w:lang w:val="de-DE"/>
        </w:rPr>
        <w:t>разработана в</w:t>
      </w:r>
      <w:r w:rsidR="004D66A2" w:rsidRPr="00BD518F">
        <w:rPr>
          <w:rFonts w:ascii="Times New Roman" w:hAnsi="Times New Roman" w:cs="Times New Roman"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sz w:val="24"/>
          <w:szCs w:val="24"/>
          <w:lang w:val="de-DE"/>
        </w:rPr>
        <w:t>соответствии</w:t>
      </w:r>
      <w:r w:rsidR="004D66A2" w:rsidRPr="00BD518F">
        <w:rPr>
          <w:rFonts w:ascii="Times New Roman" w:hAnsi="Times New Roman" w:cs="Times New Roman"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sz w:val="24"/>
          <w:szCs w:val="24"/>
          <w:lang w:val="de-DE"/>
        </w:rPr>
        <w:t>с требованиями</w:t>
      </w:r>
      <w:r w:rsidR="004D66A2" w:rsidRPr="00BD518F">
        <w:rPr>
          <w:rFonts w:ascii="Times New Roman" w:hAnsi="Times New Roman" w:cs="Times New Roman"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sz w:val="24"/>
          <w:szCs w:val="24"/>
          <w:lang w:val="de-DE"/>
        </w:rPr>
        <w:t>Федерального</w:t>
      </w:r>
      <w:r w:rsidR="004D66A2" w:rsidRPr="00BD518F">
        <w:rPr>
          <w:rFonts w:ascii="Times New Roman" w:hAnsi="Times New Roman" w:cs="Times New Roman"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sz w:val="24"/>
          <w:szCs w:val="24"/>
          <w:lang w:val="de-DE"/>
        </w:rPr>
        <w:t>государственного</w:t>
      </w:r>
      <w:r w:rsidR="004D66A2" w:rsidRPr="00BD518F">
        <w:rPr>
          <w:rFonts w:ascii="Times New Roman" w:hAnsi="Times New Roman" w:cs="Times New Roman"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sz w:val="24"/>
          <w:szCs w:val="24"/>
          <w:lang w:val="de-DE"/>
        </w:rPr>
        <w:t>образовательного</w:t>
      </w:r>
      <w:r w:rsidR="004D66A2" w:rsidRPr="00BD518F">
        <w:rPr>
          <w:rFonts w:ascii="Times New Roman" w:hAnsi="Times New Roman" w:cs="Times New Roman"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sz w:val="24"/>
          <w:szCs w:val="24"/>
          <w:lang w:val="de-DE"/>
        </w:rPr>
        <w:t>стандарта</w:t>
      </w:r>
      <w:r w:rsidR="004D66A2" w:rsidRPr="00BD518F">
        <w:rPr>
          <w:rFonts w:ascii="Times New Roman" w:hAnsi="Times New Roman" w:cs="Times New Roman"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sz w:val="24"/>
          <w:szCs w:val="24"/>
          <w:lang w:val="de-DE"/>
        </w:rPr>
        <w:t>начального</w:t>
      </w:r>
      <w:r w:rsidR="004D66A2" w:rsidRPr="00BD518F">
        <w:rPr>
          <w:rFonts w:ascii="Times New Roman" w:hAnsi="Times New Roman" w:cs="Times New Roman"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sz w:val="24"/>
          <w:szCs w:val="24"/>
          <w:lang w:val="de-DE"/>
        </w:rPr>
        <w:t>общего</w:t>
      </w:r>
      <w:r w:rsidR="004D66A2" w:rsidRPr="00BD518F">
        <w:rPr>
          <w:rFonts w:ascii="Times New Roman" w:hAnsi="Times New Roman" w:cs="Times New Roman"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sz w:val="24"/>
          <w:szCs w:val="24"/>
          <w:lang w:val="de-DE"/>
        </w:rPr>
        <w:t>образования</w:t>
      </w:r>
      <w:r w:rsidRPr="00BD518F">
        <w:rPr>
          <w:rFonts w:ascii="Times New Roman" w:hAnsi="Times New Roman" w:cs="Times New Roman"/>
          <w:sz w:val="24"/>
          <w:szCs w:val="24"/>
        </w:rPr>
        <w:t>, утвержденн</w:t>
      </w:r>
      <w:r w:rsidR="00BD518F">
        <w:rPr>
          <w:rFonts w:ascii="Times New Roman" w:hAnsi="Times New Roman" w:cs="Times New Roman"/>
          <w:sz w:val="24"/>
          <w:szCs w:val="24"/>
        </w:rPr>
        <w:t>ого</w:t>
      </w:r>
      <w:r w:rsidRPr="00BD518F">
        <w:rPr>
          <w:rFonts w:ascii="Times New Roman" w:hAnsi="Times New Roman" w:cs="Times New Roman"/>
          <w:sz w:val="24"/>
          <w:szCs w:val="24"/>
        </w:rPr>
        <w:t xml:space="preserve">  </w:t>
      </w:r>
      <w:hyperlink r:id="rId10" w:anchor="I0" w:history="1">
        <w:r w:rsidRPr="00BD518F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приказом Министерства образования и науки РФ "Об утверждении и введении в действие федерального государственного образовательного стандарта начального общего образования" от 06.10.2009 N 373</w:t>
        </w:r>
      </w:hyperlink>
      <w:r w:rsidRPr="00BD518F">
        <w:rPr>
          <w:rFonts w:ascii="Times New Roman" w:hAnsi="Times New Roman" w:cs="Times New Roman"/>
          <w:sz w:val="24"/>
          <w:szCs w:val="24"/>
        </w:rPr>
        <w:t>, приказом Министерства образования и науки Российской Федерации от 26 ноября 2010 года №1241</w:t>
      </w:r>
      <w:r w:rsidRPr="00BD518F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BD518F">
        <w:rPr>
          <w:rFonts w:ascii="Times New Roman" w:hAnsi="Times New Roman" w:cs="Times New Roman"/>
          <w:bCs/>
          <w:sz w:val="24"/>
          <w:szCs w:val="24"/>
        </w:rPr>
        <w:t>О внесении изменений в федеральный государственный образовательный</w:t>
      </w:r>
      <w:r w:rsidR="004D66A2" w:rsidRPr="00BD518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BD518F">
        <w:rPr>
          <w:rFonts w:ascii="Times New Roman" w:hAnsi="Times New Roman" w:cs="Times New Roman"/>
          <w:bCs/>
          <w:sz w:val="24"/>
          <w:szCs w:val="24"/>
        </w:rPr>
        <w:t xml:space="preserve">стандарт начального общего образования, утверждённый приказом Министерства образования и науки Российской Федерации от 06 октября 2009 </w:t>
      </w:r>
      <w:r w:rsidRPr="00BD518F">
        <w:rPr>
          <w:rFonts w:ascii="Times New Roman" w:hAnsi="Times New Roman" w:cs="Times New Roman"/>
          <w:sz w:val="24"/>
          <w:szCs w:val="24"/>
        </w:rPr>
        <w:t>года</w:t>
      </w:r>
      <w:r w:rsidRPr="00BD518F">
        <w:rPr>
          <w:rFonts w:ascii="Times New Roman" w:hAnsi="Times New Roman" w:cs="Times New Roman"/>
          <w:bCs/>
          <w:sz w:val="24"/>
          <w:szCs w:val="24"/>
        </w:rPr>
        <w:t xml:space="preserve"> №373</w:t>
      </w:r>
      <w:r w:rsidRPr="00BD518F">
        <w:rPr>
          <w:rFonts w:ascii="Times New Roman" w:hAnsi="Times New Roman" w:cs="Times New Roman"/>
          <w:b/>
          <w:bCs/>
          <w:sz w:val="24"/>
          <w:szCs w:val="24"/>
        </w:rPr>
        <w:t xml:space="preserve">», </w:t>
      </w:r>
      <w:r w:rsidRPr="00BD518F">
        <w:rPr>
          <w:rFonts w:ascii="Times New Roman" w:hAnsi="Times New Roman" w:cs="Times New Roman"/>
          <w:sz w:val="24"/>
          <w:szCs w:val="24"/>
        </w:rPr>
        <w:t xml:space="preserve">письмом ДОО Минобрнауки России от 12.05.2011 № 03 – 296 «Об организации внеурочной деятельности при введении федерального государственного стандарта общего образования»,  основной общеобразовательной  программы начального общего образования МКОУ Добромысловской СОШ, планом внеурочной деятельности </w:t>
      </w:r>
      <w:r w:rsidR="00912773" w:rsidRPr="00BD518F">
        <w:rPr>
          <w:rFonts w:ascii="Times New Roman" w:hAnsi="Times New Roman" w:cs="Times New Roman"/>
          <w:sz w:val="24"/>
          <w:szCs w:val="24"/>
        </w:rPr>
        <w:t xml:space="preserve">МКОУ Добромысловской СОШ на </w:t>
      </w:r>
      <w:r w:rsidR="00912773" w:rsidRPr="00846B46">
        <w:rPr>
          <w:rFonts w:ascii="Times New Roman" w:hAnsi="Times New Roman" w:cs="Times New Roman"/>
          <w:sz w:val="24"/>
          <w:szCs w:val="24"/>
        </w:rPr>
        <w:t>2019-202</w:t>
      </w:r>
      <w:r w:rsidR="00846B46" w:rsidRPr="00846B46">
        <w:rPr>
          <w:rFonts w:ascii="Times New Roman" w:hAnsi="Times New Roman" w:cs="Times New Roman"/>
          <w:sz w:val="24"/>
          <w:szCs w:val="24"/>
        </w:rPr>
        <w:t>0</w:t>
      </w:r>
      <w:r w:rsidRPr="00BD518F">
        <w:rPr>
          <w:rFonts w:ascii="Times New Roman" w:hAnsi="Times New Roman" w:cs="Times New Roman"/>
          <w:sz w:val="24"/>
          <w:szCs w:val="24"/>
        </w:rPr>
        <w:t xml:space="preserve"> учебный год.  </w:t>
      </w:r>
    </w:p>
    <w:p w:rsidR="008A58E8" w:rsidRPr="00BD518F" w:rsidRDefault="008A58E8" w:rsidP="004554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Цель:</w:t>
      </w:r>
      <w:r w:rsidRPr="00BD518F">
        <w:rPr>
          <w:rFonts w:ascii="Times New Roman" w:hAnsi="Times New Roman" w:cs="Times New Roman"/>
          <w:sz w:val="24"/>
          <w:szCs w:val="24"/>
        </w:rPr>
        <w:t xml:space="preserve"> создание условий для многогранного развития и социализации каждого учащегося в свободное от учёбы время. </w:t>
      </w:r>
    </w:p>
    <w:p w:rsidR="008A58E8" w:rsidRPr="00BD518F" w:rsidRDefault="008A58E8" w:rsidP="004554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8A58E8" w:rsidRPr="00BD518F" w:rsidRDefault="008A58E8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1.</w:t>
      </w:r>
      <w:r w:rsidR="00BD518F">
        <w:rPr>
          <w:rFonts w:ascii="Times New Roman" w:hAnsi="Times New Roman" w:cs="Times New Roman"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sz w:val="24"/>
          <w:szCs w:val="24"/>
        </w:rPr>
        <w:t>Включение учащихся в разностороннюю деятельность.</w:t>
      </w:r>
    </w:p>
    <w:p w:rsidR="008A58E8" w:rsidRPr="00BD518F" w:rsidRDefault="008A58E8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2. Становление  основ гражданской идентичности и мировоззрения обучающихся</w:t>
      </w:r>
      <w:r w:rsidR="00912773" w:rsidRPr="00BD518F">
        <w:rPr>
          <w:rFonts w:ascii="Times New Roman" w:hAnsi="Times New Roman" w:cs="Times New Roman"/>
          <w:sz w:val="24"/>
          <w:szCs w:val="24"/>
        </w:rPr>
        <w:t>.</w:t>
      </w:r>
    </w:p>
    <w:p w:rsidR="008A58E8" w:rsidRPr="00BD518F" w:rsidRDefault="00895937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 xml:space="preserve">3. </w:t>
      </w:r>
      <w:r w:rsidR="008A58E8" w:rsidRPr="00BD518F">
        <w:rPr>
          <w:rFonts w:ascii="Times New Roman" w:hAnsi="Times New Roman" w:cs="Times New Roman"/>
          <w:sz w:val="24"/>
          <w:szCs w:val="24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</w:t>
      </w:r>
      <w:r w:rsidR="00912773" w:rsidRPr="00BD518F">
        <w:rPr>
          <w:rFonts w:ascii="Times New Roman" w:hAnsi="Times New Roman" w:cs="Times New Roman"/>
          <w:sz w:val="24"/>
          <w:szCs w:val="24"/>
        </w:rPr>
        <w:t>.</w:t>
      </w:r>
    </w:p>
    <w:p w:rsidR="008A58E8" w:rsidRPr="00BD518F" w:rsidRDefault="00895937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4</w:t>
      </w:r>
      <w:r w:rsidR="008A58E8" w:rsidRPr="00BD518F">
        <w:rPr>
          <w:rFonts w:ascii="Times New Roman" w:hAnsi="Times New Roman" w:cs="Times New Roman"/>
          <w:sz w:val="24"/>
          <w:szCs w:val="24"/>
        </w:rPr>
        <w:t>.</w:t>
      </w:r>
      <w:r w:rsidR="00BD518F">
        <w:rPr>
          <w:rFonts w:ascii="Times New Roman" w:hAnsi="Times New Roman" w:cs="Times New Roman"/>
          <w:sz w:val="24"/>
          <w:szCs w:val="24"/>
        </w:rPr>
        <w:t xml:space="preserve"> </w:t>
      </w:r>
      <w:r w:rsidR="008A58E8" w:rsidRPr="00BD518F">
        <w:rPr>
          <w:rFonts w:ascii="Times New Roman" w:hAnsi="Times New Roman" w:cs="Times New Roman"/>
          <w:sz w:val="24"/>
          <w:szCs w:val="24"/>
        </w:rPr>
        <w:t>Укрепление физического и духовного здоровья обучающихся</w:t>
      </w:r>
      <w:r w:rsidR="00C3232A" w:rsidRPr="00BD518F">
        <w:rPr>
          <w:rFonts w:ascii="Times New Roman" w:hAnsi="Times New Roman" w:cs="Times New Roman"/>
          <w:sz w:val="24"/>
          <w:szCs w:val="24"/>
        </w:rPr>
        <w:t>.</w:t>
      </w:r>
    </w:p>
    <w:p w:rsidR="008A58E8" w:rsidRPr="00BD518F" w:rsidRDefault="00895937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5. Социализация личности</w:t>
      </w:r>
      <w:r w:rsidR="00C3232A" w:rsidRPr="00BD518F">
        <w:rPr>
          <w:rFonts w:ascii="Times New Roman" w:hAnsi="Times New Roman" w:cs="Times New Roman"/>
          <w:sz w:val="24"/>
          <w:szCs w:val="24"/>
        </w:rPr>
        <w:t>.</w:t>
      </w:r>
    </w:p>
    <w:p w:rsidR="00357F34" w:rsidRPr="00BD518F" w:rsidRDefault="00357F34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 xml:space="preserve">Комплексная программа </w:t>
      </w:r>
      <w:r w:rsidR="004D66A2" w:rsidRPr="00BD518F">
        <w:rPr>
          <w:rFonts w:ascii="Times New Roman" w:hAnsi="Times New Roman" w:cs="Times New Roman"/>
          <w:sz w:val="24"/>
          <w:szCs w:val="24"/>
        </w:rPr>
        <w:t xml:space="preserve">внеурочной деятельности </w:t>
      </w:r>
      <w:r w:rsidRPr="00BD518F">
        <w:rPr>
          <w:rFonts w:ascii="Times New Roman" w:hAnsi="Times New Roman" w:cs="Times New Roman"/>
          <w:sz w:val="24"/>
          <w:szCs w:val="24"/>
        </w:rPr>
        <w:t>состоит</w:t>
      </w:r>
      <w:r w:rsidR="004D66A2" w:rsidRPr="00BD518F">
        <w:rPr>
          <w:rFonts w:ascii="Times New Roman" w:hAnsi="Times New Roman" w:cs="Times New Roman"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sz w:val="24"/>
          <w:szCs w:val="24"/>
        </w:rPr>
        <w:t>из 5 программ,</w:t>
      </w:r>
      <w:r w:rsidR="004D66A2" w:rsidRPr="00BD518F">
        <w:rPr>
          <w:rFonts w:ascii="Times New Roman" w:hAnsi="Times New Roman" w:cs="Times New Roman"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sz w:val="24"/>
          <w:szCs w:val="24"/>
        </w:rPr>
        <w:t>в рамках которых реализуются следующие направления деятельности:</w:t>
      </w:r>
    </w:p>
    <w:p w:rsidR="00357F34" w:rsidRPr="00BD518F" w:rsidRDefault="00357F34" w:rsidP="00455402">
      <w:pPr>
        <w:numPr>
          <w:ilvl w:val="2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Спортивно-оздоровительное;</w:t>
      </w:r>
    </w:p>
    <w:p w:rsidR="00357F34" w:rsidRPr="00BD518F" w:rsidRDefault="00357F34" w:rsidP="00455402">
      <w:pPr>
        <w:numPr>
          <w:ilvl w:val="2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Духовно-нравственное;</w:t>
      </w:r>
    </w:p>
    <w:p w:rsidR="00357F34" w:rsidRPr="00BD518F" w:rsidRDefault="00334950" w:rsidP="00455402">
      <w:pPr>
        <w:numPr>
          <w:ilvl w:val="2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Обще интеллектуальное</w:t>
      </w:r>
      <w:r w:rsidR="00357F34" w:rsidRPr="00BD518F">
        <w:rPr>
          <w:rFonts w:ascii="Times New Roman" w:hAnsi="Times New Roman" w:cs="Times New Roman"/>
          <w:sz w:val="24"/>
          <w:szCs w:val="24"/>
        </w:rPr>
        <w:t>;</w:t>
      </w:r>
    </w:p>
    <w:p w:rsidR="00357F34" w:rsidRPr="00BD518F" w:rsidRDefault="00357F34" w:rsidP="00455402">
      <w:pPr>
        <w:numPr>
          <w:ilvl w:val="2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Общекультурное;</w:t>
      </w:r>
    </w:p>
    <w:p w:rsidR="009F21EB" w:rsidRPr="00BD518F" w:rsidRDefault="00F507C7" w:rsidP="00455402">
      <w:pPr>
        <w:numPr>
          <w:ilvl w:val="2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Социальное.</w:t>
      </w:r>
    </w:p>
    <w:p w:rsidR="00BD518F" w:rsidRDefault="00357F34" w:rsidP="0045540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  <w:sectPr w:rsidR="00BD518F" w:rsidSect="00BD518F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  <w:r w:rsidRPr="00BD518F">
        <w:rPr>
          <w:rFonts w:ascii="Times New Roman" w:hAnsi="Times New Roman" w:cs="Times New Roman"/>
          <w:sz w:val="24"/>
          <w:szCs w:val="24"/>
        </w:rPr>
        <w:t>Данная программа разработана для обучающихся 1-4 классов и направлена на достижение планируемых результатов</w:t>
      </w:r>
      <w:r w:rsidR="004C249E" w:rsidRPr="00BD518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C249E" w:rsidRPr="00BD518F">
        <w:rPr>
          <w:rFonts w:ascii="Times New Roman" w:hAnsi="Times New Roman" w:cs="Times New Roman"/>
          <w:sz w:val="24"/>
          <w:szCs w:val="24"/>
        </w:rPr>
        <w:t>ООП НОО</w:t>
      </w:r>
      <w:r w:rsidRPr="00BD518F">
        <w:rPr>
          <w:rFonts w:ascii="Times New Roman" w:hAnsi="Times New Roman" w:cs="Times New Roman"/>
          <w:sz w:val="24"/>
          <w:szCs w:val="24"/>
        </w:rPr>
        <w:t>.</w:t>
      </w:r>
      <w:r w:rsidR="00D21B6F" w:rsidRPr="00BD518F">
        <w:rPr>
          <w:rFonts w:ascii="Times New Roman" w:hAnsi="Times New Roman" w:cs="Times New Roman"/>
          <w:sz w:val="24"/>
          <w:szCs w:val="24"/>
        </w:rPr>
        <w:t xml:space="preserve"> Срок реализации 4 года.</w:t>
      </w:r>
    </w:p>
    <w:p w:rsidR="00BD518F" w:rsidRDefault="005E1C1A" w:rsidP="004554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518F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Направления, формы и виды организации</w:t>
      </w:r>
      <w:r w:rsidR="004575EC" w:rsidRPr="00BD518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C3232A" w:rsidRPr="00BD518F">
        <w:rPr>
          <w:rFonts w:ascii="Times New Roman" w:hAnsi="Times New Roman" w:cs="Times New Roman"/>
          <w:b/>
          <w:bCs/>
          <w:sz w:val="24"/>
          <w:szCs w:val="24"/>
        </w:rPr>
        <w:t>внеурочн</w:t>
      </w:r>
      <w:r w:rsidR="004575EC" w:rsidRPr="00BD518F">
        <w:rPr>
          <w:rFonts w:ascii="Times New Roman" w:hAnsi="Times New Roman" w:cs="Times New Roman"/>
          <w:b/>
          <w:bCs/>
          <w:sz w:val="24"/>
          <w:szCs w:val="24"/>
        </w:rPr>
        <w:t>ой деятельности</w:t>
      </w:r>
    </w:p>
    <w:p w:rsidR="00D21B6F" w:rsidRPr="00BD518F" w:rsidRDefault="00D21B6F" w:rsidP="00455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640"/>
        <w:gridCol w:w="2070"/>
        <w:gridCol w:w="2955"/>
        <w:gridCol w:w="1380"/>
        <w:gridCol w:w="1425"/>
        <w:gridCol w:w="1395"/>
        <w:gridCol w:w="1969"/>
      </w:tblGrid>
      <w:tr w:rsidR="00D21B6F" w:rsidRPr="00BD518F" w:rsidTr="00BD518F">
        <w:tc>
          <w:tcPr>
            <w:tcW w:w="766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1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1 </w:t>
            </w: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2 </w:t>
            </w: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3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3 </w:t>
            </w: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4 класс</w:t>
            </w:r>
          </w:p>
        </w:tc>
      </w:tr>
      <w:tr w:rsidR="00D21B6F" w:rsidRPr="00BD518F" w:rsidTr="00BD518F">
        <w:tc>
          <w:tcPr>
            <w:tcW w:w="26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</w:t>
            </w: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</w:t>
            </w:r>
          </w:p>
        </w:tc>
        <w:tc>
          <w:tcPr>
            <w:tcW w:w="29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616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D21B6F" w:rsidRPr="00BD518F" w:rsidRDefault="00D21B6F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год</w:t>
            </w:r>
          </w:p>
        </w:tc>
      </w:tr>
      <w:tr w:rsidR="00D21B6F" w:rsidRPr="00BD518F" w:rsidTr="00BD518F">
        <w:tc>
          <w:tcPr>
            <w:tcW w:w="26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Спортивно-оздоровительное </w:t>
            </w: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«Школа здоровья»</w:t>
            </w:r>
          </w:p>
        </w:tc>
        <w:tc>
          <w:tcPr>
            <w:tcW w:w="29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«Азбука здоровья»</w:t>
            </w: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«Если хочешь быть здоров»</w:t>
            </w: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«Румяные щечки»</w:t>
            </w: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«Тропинка здоровья»</w:t>
            </w:r>
          </w:p>
        </w:tc>
        <w:tc>
          <w:tcPr>
            <w:tcW w:w="1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912773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D21B6F" w:rsidRPr="00BD518F" w:rsidRDefault="00912773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6F" w:rsidRPr="00BD518F" w:rsidRDefault="00912773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6F" w:rsidRPr="00BD518F" w:rsidRDefault="00912773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21B6F" w:rsidRPr="00BD518F" w:rsidTr="00BD518F">
        <w:trPr>
          <w:trHeight w:val="1217"/>
        </w:trPr>
        <w:tc>
          <w:tcPr>
            <w:tcW w:w="26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 Духовно-нравственное</w:t>
            </w: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iCs/>
                <w:sz w:val="24"/>
                <w:szCs w:val="24"/>
              </w:rPr>
              <w:t>«Я — гражданин России»</w:t>
            </w:r>
          </w:p>
        </w:tc>
        <w:tc>
          <w:tcPr>
            <w:tcW w:w="29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iCs/>
                <w:sz w:val="24"/>
                <w:szCs w:val="24"/>
              </w:rPr>
              <w:t>«Разноцветный мир»</w:t>
            </w: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iCs/>
                <w:sz w:val="24"/>
                <w:szCs w:val="24"/>
              </w:rPr>
              <w:t>«С чего начинается Родина?»</w:t>
            </w: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iCs/>
                <w:sz w:val="24"/>
                <w:szCs w:val="24"/>
              </w:rPr>
              <w:t>«Я и мое Отечество»</w:t>
            </w: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iCs/>
                <w:sz w:val="24"/>
                <w:szCs w:val="24"/>
              </w:rPr>
              <w:t>«Юный патриот»</w:t>
            </w:r>
          </w:p>
        </w:tc>
        <w:tc>
          <w:tcPr>
            <w:tcW w:w="1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D21B6F" w:rsidRPr="00BD518F" w:rsidRDefault="00912773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D21B6F" w:rsidRPr="00BD518F" w:rsidRDefault="00912773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6F" w:rsidRPr="00BD518F" w:rsidRDefault="00912773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21B6F" w:rsidRPr="00BD518F" w:rsidTr="00BD518F">
        <w:trPr>
          <w:trHeight w:val="1217"/>
        </w:trPr>
        <w:tc>
          <w:tcPr>
            <w:tcW w:w="26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</w:t>
            </w: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«Школа общения»</w:t>
            </w:r>
          </w:p>
          <w:p w:rsidR="00912773" w:rsidRPr="00BD518F" w:rsidRDefault="00912773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 «Финансовая грамотность»</w:t>
            </w:r>
          </w:p>
        </w:tc>
        <w:tc>
          <w:tcPr>
            <w:tcW w:w="29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«Первые ступеньки»</w:t>
            </w:r>
          </w:p>
          <w:p w:rsidR="00912773" w:rsidRPr="00BD518F" w:rsidRDefault="00912773" w:rsidP="00455402">
            <w:pPr>
              <w:pStyle w:val="TableContents"/>
              <w:snapToGrid w:val="0"/>
              <w:rPr>
                <w:lang w:val="ru-RU"/>
              </w:rPr>
            </w:pPr>
            <w:r w:rsidRPr="00BD518F">
              <w:rPr>
                <w:lang w:val="ru-RU"/>
              </w:rPr>
              <w:t>«Деньги, их история»</w:t>
            </w:r>
          </w:p>
          <w:p w:rsidR="00912773" w:rsidRPr="00BD518F" w:rsidRDefault="00912773" w:rsidP="00455402">
            <w:pPr>
              <w:pStyle w:val="TableContents"/>
              <w:snapToGrid w:val="0"/>
              <w:rPr>
                <w:lang w:val="ru-RU"/>
              </w:rPr>
            </w:pPr>
            <w:r w:rsidRPr="00BD518F">
              <w:rPr>
                <w:lang w:val="ru-RU"/>
              </w:rPr>
              <w:t>«</w:t>
            </w:r>
            <w:r w:rsidR="002B0EFE" w:rsidRPr="00BD518F">
              <w:rPr>
                <w:lang w:val="ru-RU"/>
              </w:rPr>
              <w:t>«Как с умом управлять своими деньгами»</w:t>
            </w:r>
            <w:r w:rsidRPr="00BD518F">
              <w:rPr>
                <w:lang w:val="ru-RU"/>
              </w:rPr>
              <w:t>»</w:t>
            </w:r>
          </w:p>
          <w:p w:rsidR="00D21B6F" w:rsidRPr="00BD518F" w:rsidRDefault="00912773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«Семейный бюджет»</w:t>
            </w:r>
          </w:p>
        </w:tc>
        <w:tc>
          <w:tcPr>
            <w:tcW w:w="1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D21B6F" w:rsidRPr="00BD518F" w:rsidRDefault="00912773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912773" w:rsidRPr="00BD518F" w:rsidRDefault="00912773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6F" w:rsidRPr="00BD518F" w:rsidRDefault="00912773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EFE" w:rsidRDefault="002B0EFE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18F" w:rsidRPr="00BD518F" w:rsidRDefault="00BD518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6F" w:rsidRPr="00BD518F" w:rsidRDefault="00912773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21B6F" w:rsidRPr="00BD518F" w:rsidTr="00BD518F">
        <w:tc>
          <w:tcPr>
            <w:tcW w:w="26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3.Общеинтеллектуальное  </w:t>
            </w: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12773" w:rsidRPr="00BD518F">
              <w:rPr>
                <w:rFonts w:ascii="Times New Roman" w:hAnsi="Times New Roman" w:cs="Times New Roman"/>
                <w:sz w:val="24"/>
                <w:szCs w:val="24"/>
              </w:rPr>
              <w:t>Речь»</w:t>
            </w:r>
          </w:p>
        </w:tc>
        <w:tc>
          <w:tcPr>
            <w:tcW w:w="29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2773" w:rsidRPr="00BD518F" w:rsidRDefault="00912773" w:rsidP="00455402">
            <w:pPr>
              <w:pStyle w:val="TableContents"/>
              <w:snapToGrid w:val="0"/>
              <w:rPr>
                <w:lang w:val="ru-RU"/>
              </w:rPr>
            </w:pPr>
            <w:r w:rsidRPr="00BD518F">
              <w:rPr>
                <w:lang w:val="ru-RU"/>
              </w:rPr>
              <w:t xml:space="preserve"> «Техника речи»</w:t>
            </w:r>
          </w:p>
          <w:p w:rsidR="00940069" w:rsidRPr="00BD518F" w:rsidRDefault="00912773" w:rsidP="00455402">
            <w:pPr>
              <w:pStyle w:val="TableContents"/>
              <w:snapToGrid w:val="0"/>
              <w:rPr>
                <w:lang w:val="ru-RU"/>
              </w:rPr>
            </w:pPr>
            <w:r w:rsidRPr="00BD518F">
              <w:rPr>
                <w:lang w:val="ru-RU"/>
              </w:rPr>
              <w:t xml:space="preserve"> «Слово и его значение»</w:t>
            </w:r>
          </w:p>
          <w:p w:rsidR="00940069" w:rsidRPr="00BD518F" w:rsidRDefault="00912773" w:rsidP="00455402">
            <w:pPr>
              <w:pStyle w:val="TableContents"/>
              <w:snapToGrid w:val="0"/>
            </w:pPr>
            <w:r w:rsidRPr="00BD518F">
              <w:rPr>
                <w:lang w:val="ru-RU"/>
              </w:rPr>
              <w:t>«Построение  текста»</w:t>
            </w:r>
          </w:p>
          <w:p w:rsidR="00D21B6F" w:rsidRPr="00BD518F" w:rsidRDefault="00912773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 «Культура речи»</w:t>
            </w:r>
          </w:p>
        </w:tc>
        <w:tc>
          <w:tcPr>
            <w:tcW w:w="1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D21B6F" w:rsidRPr="00BD518F" w:rsidRDefault="00912773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D21B6F" w:rsidRPr="00BD518F" w:rsidRDefault="00912773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6F" w:rsidRPr="00BD518F" w:rsidRDefault="0094006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21B6F" w:rsidRPr="00BD518F" w:rsidTr="00BD518F">
        <w:tc>
          <w:tcPr>
            <w:tcW w:w="26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4.Общекультурное  </w:t>
            </w:r>
          </w:p>
        </w:tc>
        <w:tc>
          <w:tcPr>
            <w:tcW w:w="20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D09D3" w:rsidRPr="00BD518F" w:rsidRDefault="00F07358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«Мир творчества»</w:t>
            </w:r>
          </w:p>
        </w:tc>
        <w:tc>
          <w:tcPr>
            <w:tcW w:w="29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«Волшебный сундучок»</w:t>
            </w: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«Умелые ручки»</w:t>
            </w: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«Затейники»</w:t>
            </w:r>
          </w:p>
          <w:p w:rsidR="009D09D3" w:rsidRPr="00BD518F" w:rsidRDefault="009D09D3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 Ярмарка искусств»</w:t>
            </w:r>
          </w:p>
        </w:tc>
        <w:tc>
          <w:tcPr>
            <w:tcW w:w="1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94006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D21B6F" w:rsidRPr="00BD518F" w:rsidRDefault="0094006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D21B6F" w:rsidRPr="00BD518F" w:rsidRDefault="0094006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6F" w:rsidRPr="00BD518F" w:rsidRDefault="00D21B6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B6F" w:rsidRPr="00BD518F" w:rsidRDefault="009D09D3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B64FAB" w:rsidRPr="00BD518F" w:rsidRDefault="00B64FAB" w:rsidP="004554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4FAB" w:rsidRPr="00BD518F" w:rsidRDefault="00B64FAB" w:rsidP="0045540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В комплексной программе отражены межпредметные связи с такими учебными дисциплинами как: литературное чтение, окружающий мир, технология, изобразительное искусство, физическая культура, музыка.</w:t>
      </w:r>
    </w:p>
    <w:p w:rsidR="009D09D3" w:rsidRPr="00BD518F" w:rsidRDefault="009D09D3" w:rsidP="0045540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 xml:space="preserve">Занятия проводятся </w:t>
      </w:r>
      <w:r w:rsidRPr="00BD518F">
        <w:rPr>
          <w:rFonts w:ascii="Times New Roman" w:hAnsi="Times New Roman" w:cs="Times New Roman"/>
          <w:bCs/>
          <w:sz w:val="24"/>
          <w:szCs w:val="24"/>
        </w:rPr>
        <w:t>в формах</w:t>
      </w:r>
      <w:r w:rsidRPr="00BD518F">
        <w:rPr>
          <w:rFonts w:ascii="Times New Roman" w:hAnsi="Times New Roman" w:cs="Times New Roman"/>
          <w:sz w:val="24"/>
          <w:szCs w:val="24"/>
        </w:rPr>
        <w:t>: экскурсий</w:t>
      </w:r>
      <w:r w:rsidR="00BD518F">
        <w:rPr>
          <w:rFonts w:ascii="Times New Roman" w:hAnsi="Times New Roman" w:cs="Times New Roman"/>
          <w:sz w:val="24"/>
          <w:szCs w:val="24"/>
        </w:rPr>
        <w:t xml:space="preserve">, </w:t>
      </w:r>
      <w:r w:rsidR="00403A1E" w:rsidRPr="00BD518F">
        <w:rPr>
          <w:rFonts w:ascii="Times New Roman" w:hAnsi="Times New Roman" w:cs="Times New Roman"/>
          <w:sz w:val="24"/>
          <w:szCs w:val="24"/>
        </w:rPr>
        <w:t xml:space="preserve">акций, </w:t>
      </w:r>
      <w:r w:rsidR="00C3232A" w:rsidRPr="00BD518F">
        <w:rPr>
          <w:rFonts w:ascii="Times New Roman" w:hAnsi="Times New Roman" w:cs="Times New Roman"/>
          <w:sz w:val="24"/>
          <w:szCs w:val="24"/>
        </w:rPr>
        <w:t>игр,</w:t>
      </w:r>
      <w:r w:rsidRPr="00BD518F">
        <w:rPr>
          <w:rFonts w:ascii="Times New Roman" w:hAnsi="Times New Roman" w:cs="Times New Roman"/>
          <w:sz w:val="24"/>
          <w:szCs w:val="24"/>
        </w:rPr>
        <w:t xml:space="preserve"> олимпиад, викторин, конкурсов, проект</w:t>
      </w:r>
      <w:r w:rsidR="00BD518F">
        <w:rPr>
          <w:rFonts w:ascii="Times New Roman" w:hAnsi="Times New Roman" w:cs="Times New Roman"/>
          <w:sz w:val="24"/>
          <w:szCs w:val="24"/>
        </w:rPr>
        <w:t xml:space="preserve">ов, соревнований, исследований </w:t>
      </w:r>
      <w:r w:rsidRPr="00BD518F">
        <w:rPr>
          <w:rFonts w:ascii="Times New Roman" w:hAnsi="Times New Roman" w:cs="Times New Roman"/>
          <w:sz w:val="24"/>
          <w:szCs w:val="24"/>
        </w:rPr>
        <w:t>через организацию деятельности обучающегося во взаимодействии со сверстниками, педагогами, родителями.</w:t>
      </w:r>
    </w:p>
    <w:p w:rsidR="00C3232A" w:rsidRPr="00BD518F" w:rsidRDefault="00BD518F" w:rsidP="00455402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Программа рассчитана на 135 часов</w:t>
      </w:r>
      <w:r w:rsidR="009D09D3" w:rsidRPr="00BD518F">
        <w:rPr>
          <w:rFonts w:ascii="Times New Roman" w:hAnsi="Times New Roman" w:cs="Times New Roman"/>
          <w:bCs/>
          <w:sz w:val="24"/>
          <w:szCs w:val="24"/>
        </w:rPr>
        <w:t xml:space="preserve"> в год. </w:t>
      </w:r>
      <w:r w:rsidR="00BB0CE4" w:rsidRPr="00BD518F">
        <w:rPr>
          <w:rFonts w:ascii="Times New Roman" w:hAnsi="Times New Roman" w:cs="Times New Roman"/>
          <w:bCs/>
          <w:sz w:val="24"/>
          <w:szCs w:val="24"/>
        </w:rPr>
        <w:t>В 1 классе- 33 часа, во 2 классе – 34 часа, в 3 классе – 34 часа, в 4 классе – 34 часа</w:t>
      </w:r>
      <w:r w:rsidR="00C3232A" w:rsidRPr="00BD518F">
        <w:rPr>
          <w:rFonts w:ascii="Times New Roman" w:hAnsi="Times New Roman" w:cs="Times New Roman"/>
          <w:bCs/>
          <w:sz w:val="24"/>
          <w:szCs w:val="24"/>
        </w:rPr>
        <w:t>.</w:t>
      </w:r>
      <w:r w:rsidR="009D09D3" w:rsidRPr="00BD518F">
        <w:rPr>
          <w:rFonts w:ascii="Times New Roman" w:hAnsi="Times New Roman" w:cs="Times New Roman"/>
          <w:bCs/>
          <w:sz w:val="24"/>
          <w:szCs w:val="24"/>
        </w:rPr>
        <w:t xml:space="preserve"> Периодичность занятий – 1 час в неделю.</w:t>
      </w:r>
    </w:p>
    <w:p w:rsidR="008E28BF" w:rsidRPr="00BD518F" w:rsidRDefault="009D09D3" w:rsidP="0045540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bCs/>
          <w:sz w:val="24"/>
          <w:szCs w:val="24"/>
        </w:rPr>
        <w:lastRenderedPageBreak/>
        <w:t>Занятия</w:t>
      </w:r>
      <w:r w:rsidR="004D66A2" w:rsidRPr="00BD518F">
        <w:rPr>
          <w:rFonts w:ascii="Times New Roman" w:hAnsi="Times New Roman" w:cs="Times New Roman"/>
          <w:bCs/>
          <w:sz w:val="24"/>
          <w:szCs w:val="24"/>
        </w:rPr>
        <w:t xml:space="preserve"> внеурочной деятельности </w:t>
      </w:r>
      <w:r w:rsidRPr="00BD518F">
        <w:rPr>
          <w:rFonts w:ascii="Times New Roman" w:hAnsi="Times New Roman" w:cs="Times New Roman"/>
          <w:bCs/>
          <w:sz w:val="24"/>
          <w:szCs w:val="24"/>
        </w:rPr>
        <w:t>проводятся</w:t>
      </w:r>
      <w:r w:rsidR="004D66A2" w:rsidRPr="00BD518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bCs/>
          <w:sz w:val="24"/>
          <w:szCs w:val="24"/>
        </w:rPr>
        <w:t>во второй</w:t>
      </w:r>
      <w:r w:rsidR="004D66A2" w:rsidRPr="00BD518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bCs/>
          <w:sz w:val="24"/>
          <w:szCs w:val="24"/>
        </w:rPr>
        <w:t>половине дня после окончания предметов учебного цикла не ранее, чем через 45 мин. после окончания последнего урока.</w:t>
      </w:r>
      <w:r w:rsidR="004D66A2" w:rsidRPr="00BD518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sz w:val="24"/>
          <w:szCs w:val="24"/>
        </w:rPr>
        <w:t>Место проведения занятий: классная комната, спортивный зал, спорти</w:t>
      </w:r>
      <w:r w:rsidR="00940069" w:rsidRPr="00BD518F">
        <w:rPr>
          <w:rFonts w:ascii="Times New Roman" w:hAnsi="Times New Roman" w:cs="Times New Roman"/>
          <w:sz w:val="24"/>
          <w:szCs w:val="24"/>
        </w:rPr>
        <w:t>вная площадка, библиотека, культурное пространство «Доброе», парк.</w:t>
      </w:r>
      <w:r w:rsidR="00F507C7" w:rsidRPr="00BD518F">
        <w:rPr>
          <w:rFonts w:ascii="Times New Roman" w:hAnsi="Times New Roman" w:cs="Times New Roman"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sz w:val="24"/>
          <w:szCs w:val="24"/>
        </w:rPr>
        <w:t>Формы учета оценки планируемых результатов: опрос, наблюдение, творческие работы, проекты, участие в олимпиадах,  конкурсах.</w:t>
      </w:r>
    </w:p>
    <w:p w:rsidR="00D21B6F" w:rsidRPr="00BD518F" w:rsidRDefault="00E21FDC" w:rsidP="00455402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b/>
          <w:i/>
          <w:iCs/>
          <w:sz w:val="24"/>
          <w:szCs w:val="24"/>
        </w:rPr>
        <w:t>Планируемые результаты освоения обучающимися</w:t>
      </w:r>
      <w:r w:rsidR="004575EC" w:rsidRPr="00BD518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b/>
          <w:i/>
          <w:iCs/>
          <w:sz w:val="24"/>
          <w:szCs w:val="24"/>
        </w:rPr>
        <w:t>п</w:t>
      </w:r>
      <w:r w:rsidR="00BB0CE4" w:rsidRPr="00BD518F">
        <w:rPr>
          <w:rFonts w:ascii="Times New Roman" w:hAnsi="Times New Roman" w:cs="Times New Roman"/>
          <w:b/>
          <w:i/>
          <w:iCs/>
          <w:sz w:val="24"/>
          <w:szCs w:val="24"/>
        </w:rPr>
        <w:t>рограммы внеурочн</w:t>
      </w:r>
      <w:r w:rsidR="004575EC" w:rsidRPr="00BD518F">
        <w:rPr>
          <w:rFonts w:ascii="Times New Roman" w:hAnsi="Times New Roman" w:cs="Times New Roman"/>
          <w:b/>
          <w:i/>
          <w:iCs/>
          <w:sz w:val="24"/>
          <w:szCs w:val="24"/>
        </w:rPr>
        <w:t>ой деятельности</w:t>
      </w:r>
      <w:r w:rsidR="00940069" w:rsidRPr="00BD518F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</w:p>
    <w:p w:rsidR="008E28BF" w:rsidRPr="00BD518F" w:rsidRDefault="008E28BF" w:rsidP="00455402">
      <w:pPr>
        <w:pStyle w:val="a5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развитие индивидуальности каждого ребёнка в процессе самоопределения;</w:t>
      </w:r>
    </w:p>
    <w:p w:rsidR="008E28BF" w:rsidRPr="00BD518F" w:rsidRDefault="008E28BF" w:rsidP="00455402">
      <w:pPr>
        <w:pStyle w:val="a5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 xml:space="preserve">приобретение школьником социальных знаний (об общественных нормах, об устройстве общества, о социально одобряемых и неодобряемых формах поведения в обществе и т.п.), понимания социальной реальности и повседневной жизни; </w:t>
      </w:r>
    </w:p>
    <w:p w:rsidR="008E28BF" w:rsidRPr="00BD518F" w:rsidRDefault="004D66A2" w:rsidP="00455402">
      <w:pPr>
        <w:pStyle w:val="a5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Ф</w:t>
      </w:r>
      <w:r w:rsidR="008E28BF" w:rsidRPr="00BD518F">
        <w:rPr>
          <w:rFonts w:ascii="Times New Roman" w:hAnsi="Times New Roman" w:cs="Times New Roman"/>
          <w:iCs/>
          <w:sz w:val="24"/>
          <w:szCs w:val="24"/>
        </w:rPr>
        <w:t>ормирование</w:t>
      </w:r>
      <w:r w:rsidRPr="00BD518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E28BF" w:rsidRPr="00BD518F">
        <w:rPr>
          <w:rFonts w:ascii="Times New Roman" w:hAnsi="Times New Roman" w:cs="Times New Roman"/>
          <w:iCs/>
          <w:sz w:val="24"/>
          <w:szCs w:val="24"/>
        </w:rPr>
        <w:t xml:space="preserve"> позитивных</w:t>
      </w:r>
      <w:r w:rsidRPr="00BD518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E28BF" w:rsidRPr="00BD518F">
        <w:rPr>
          <w:rFonts w:ascii="Times New Roman" w:hAnsi="Times New Roman" w:cs="Times New Roman"/>
          <w:iCs/>
          <w:sz w:val="24"/>
          <w:szCs w:val="24"/>
        </w:rPr>
        <w:t xml:space="preserve"> отношений школьника к базовым ценностям общества </w:t>
      </w:r>
      <w:r w:rsidR="00F507C7" w:rsidRPr="00BD518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E28BF" w:rsidRPr="00BD518F">
        <w:rPr>
          <w:rFonts w:ascii="Times New Roman" w:hAnsi="Times New Roman" w:cs="Times New Roman"/>
          <w:iCs/>
          <w:sz w:val="24"/>
          <w:szCs w:val="24"/>
        </w:rPr>
        <w:t>(человек, семья, Отечество, природа, мир, знания, труд, культура), ценностного отношения к социальной реальности в целом;</w:t>
      </w:r>
    </w:p>
    <w:p w:rsidR="008E28BF" w:rsidRPr="00BD518F" w:rsidRDefault="008E28BF" w:rsidP="00455402">
      <w:pPr>
        <w:pStyle w:val="a5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воспитание уважительного отношения к своему селу, школе;</w:t>
      </w:r>
    </w:p>
    <w:p w:rsidR="008E28BF" w:rsidRPr="00BD518F" w:rsidRDefault="008E28BF" w:rsidP="00455402">
      <w:pPr>
        <w:pStyle w:val="a5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 xml:space="preserve">увеличение числа детей, охваченных организованным досугом; </w:t>
      </w:r>
    </w:p>
    <w:p w:rsidR="008E28BF" w:rsidRPr="00BD518F" w:rsidRDefault="008E28BF" w:rsidP="00455402">
      <w:pPr>
        <w:pStyle w:val="a5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воспитание у детей толерантности,</w:t>
      </w:r>
      <w:r w:rsidR="00CC7317" w:rsidRPr="00BD518F">
        <w:rPr>
          <w:rFonts w:ascii="Times New Roman" w:hAnsi="Times New Roman" w:cs="Times New Roman"/>
          <w:iCs/>
          <w:sz w:val="24"/>
          <w:szCs w:val="24"/>
        </w:rPr>
        <w:t xml:space="preserve"> навыков здорового образа жизни;</w:t>
      </w:r>
    </w:p>
    <w:p w:rsidR="008E28BF" w:rsidRPr="00BD518F" w:rsidRDefault="008E28BF" w:rsidP="00455402">
      <w:pPr>
        <w:pStyle w:val="a5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расширение возможностей для творческого развития личности учащ</w:t>
      </w:r>
      <w:r w:rsidR="00CC7317" w:rsidRPr="00BD518F">
        <w:rPr>
          <w:rFonts w:ascii="Times New Roman" w:hAnsi="Times New Roman" w:cs="Times New Roman"/>
          <w:iCs/>
          <w:sz w:val="24"/>
          <w:szCs w:val="24"/>
        </w:rPr>
        <w:t>егося, реализации его интересов;</w:t>
      </w:r>
    </w:p>
    <w:p w:rsidR="008E28BF" w:rsidRPr="00BD518F" w:rsidRDefault="00CC7317" w:rsidP="00455402">
      <w:pPr>
        <w:pStyle w:val="a5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творческая самореализация детей.</w:t>
      </w:r>
    </w:p>
    <w:p w:rsidR="008E28BF" w:rsidRPr="00BD518F" w:rsidRDefault="008E28BF" w:rsidP="00455402">
      <w:pPr>
        <w:spacing w:after="0" w:line="240" w:lineRule="auto"/>
        <w:ind w:firstLine="708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Отслеживая сформированность  личностных и метапредметных результатов воспитания обучающегося, можно  проанализировать, насколько эффективно реализуется п</w:t>
      </w:r>
      <w:r w:rsidR="00F507C7" w:rsidRPr="00BD518F">
        <w:rPr>
          <w:rFonts w:ascii="Times New Roman" w:hAnsi="Times New Roman" w:cs="Times New Roman"/>
          <w:iCs/>
          <w:sz w:val="24"/>
          <w:szCs w:val="24"/>
        </w:rPr>
        <w:t>рограмма внеурочной деятельност</w:t>
      </w:r>
      <w:r w:rsidR="00BD518F">
        <w:rPr>
          <w:rFonts w:ascii="Times New Roman" w:hAnsi="Times New Roman" w:cs="Times New Roman"/>
          <w:iCs/>
          <w:sz w:val="24"/>
          <w:szCs w:val="24"/>
        </w:rPr>
        <w:t>и</w:t>
      </w:r>
      <w:r w:rsidRPr="00BD518F">
        <w:rPr>
          <w:rFonts w:ascii="Times New Roman" w:hAnsi="Times New Roman" w:cs="Times New Roman"/>
          <w:iCs/>
          <w:sz w:val="24"/>
          <w:szCs w:val="24"/>
        </w:rPr>
        <w:t>. Представим результаты в виде таблицы по годам обучения.</w:t>
      </w:r>
    </w:p>
    <w:p w:rsidR="00B120F5" w:rsidRPr="00BD518F" w:rsidRDefault="00B120F5" w:rsidP="004554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pPr w:leftFromText="180" w:rightFromText="180" w:vertAnchor="text" w:horzAnchor="margin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1984"/>
        <w:gridCol w:w="1559"/>
        <w:gridCol w:w="1560"/>
        <w:gridCol w:w="2409"/>
        <w:gridCol w:w="993"/>
        <w:gridCol w:w="3685"/>
      </w:tblGrid>
      <w:tr w:rsidR="00E21FDC" w:rsidRPr="00BD518F" w:rsidTr="00BD518F">
        <w:tc>
          <w:tcPr>
            <w:tcW w:w="13291" w:type="dxa"/>
            <w:gridSpan w:val="7"/>
          </w:tcPr>
          <w:p w:rsidR="00E21FDC" w:rsidRPr="00BD518F" w:rsidRDefault="00E21FDC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E21FDC" w:rsidRPr="00BD518F" w:rsidTr="00BD518F">
        <w:tc>
          <w:tcPr>
            <w:tcW w:w="3085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1 класс</w:t>
            </w:r>
          </w:p>
        </w:tc>
        <w:tc>
          <w:tcPr>
            <w:tcW w:w="3119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2 класс</w:t>
            </w:r>
          </w:p>
        </w:tc>
        <w:tc>
          <w:tcPr>
            <w:tcW w:w="3402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3 класс</w:t>
            </w:r>
          </w:p>
        </w:tc>
        <w:tc>
          <w:tcPr>
            <w:tcW w:w="3685" w:type="dxa"/>
          </w:tcPr>
          <w:p w:rsidR="00E21FDC" w:rsidRPr="00BD518F" w:rsidRDefault="00E21FDC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4 класс</w:t>
            </w:r>
          </w:p>
        </w:tc>
      </w:tr>
      <w:tr w:rsidR="00E21FDC" w:rsidRPr="00BD518F" w:rsidTr="00BD518F">
        <w:tc>
          <w:tcPr>
            <w:tcW w:w="3085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1. Проявлять уважение  к своей семье, ценить взаимопомощь и взаимоподдержку членов семьи и друзей.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3. Внимательно относиться к красоте окружающего </w:t>
            </w:r>
            <w:r w:rsidRPr="00BD5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мира, произведениям искусства.</w:t>
            </w:r>
          </w:p>
          <w:p w:rsidR="00E21FDC" w:rsidRPr="00BD518F" w:rsidRDefault="00BD518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21FDC" w:rsidRPr="00BD518F">
              <w:rPr>
                <w:rFonts w:ascii="Times New Roman" w:hAnsi="Times New Roman" w:cs="Times New Roman"/>
                <w:sz w:val="24"/>
                <w:szCs w:val="24"/>
              </w:rPr>
              <w:t>.Адекватно воспринимать оценку учителя.</w:t>
            </w:r>
          </w:p>
        </w:tc>
        <w:tc>
          <w:tcPr>
            <w:tcW w:w="3119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 Принимать учебные цели, проявлять желание учиться и активно принимать участие в социальных проектах.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2. Оценивать свои эмоциональные реакции, ориентироваться в нравственной оценке собственных поступков.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3. Выполнять правила этикета. Внимательно и бережно относиться к </w:t>
            </w:r>
            <w:r w:rsidRPr="00BD5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природе, соблюдать правила экологической безопасности.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4.  Внимательно относиться к собственным переживаниям, вызванным восприятием природы, произведения искусства.</w:t>
            </w:r>
          </w:p>
        </w:tc>
        <w:tc>
          <w:tcPr>
            <w:tcW w:w="3402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 Проявлять уважение к семье, к культуре своего народа и других народов, населяющих Россию.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2. Проявлять п</w:t>
            </w:r>
            <w:r w:rsidRPr="00BD518F">
              <w:rPr>
                <w:rFonts w:ascii="Times New Roman" w:hAnsi="Times New Roman" w:cs="Times New Roman"/>
                <w:iCs/>
                <w:sz w:val="24"/>
                <w:szCs w:val="24"/>
              </w:rPr>
              <w:t>оложительную мотивацию и познавательный интерес к различным мероприятиям.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3. Проявлять эстетическое чувство на основе знакомства с разными видами искусства, наблюдениями за природой.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4.Сопоставлять самооценку </w:t>
            </w:r>
            <w:r w:rsidRPr="00BD5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собственной деятельности с оценкой ее товарищами, учителем</w:t>
            </w:r>
          </w:p>
        </w:tc>
        <w:tc>
          <w:tcPr>
            <w:tcW w:w="3685" w:type="dxa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 Определять личностный смысл учения;  выбирать дальнейший образовательный  и воспитательный маршрут.</w:t>
            </w:r>
          </w:p>
          <w:p w:rsid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Регулировать свое поведение в соответствии с познанными моральными нормами и этическими требованиями.</w:t>
            </w:r>
          </w:p>
          <w:p w:rsidR="00E21FDC" w:rsidRPr="00BD518F" w:rsidRDefault="00BD518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21FDC" w:rsidRPr="00BD518F">
              <w:rPr>
                <w:rFonts w:ascii="Times New Roman" w:hAnsi="Times New Roman" w:cs="Times New Roman"/>
                <w:sz w:val="24"/>
                <w:szCs w:val="24"/>
              </w:rPr>
              <w:t>Испытывать эмпатию, понимать чувства других людей и сопереживать им, выражать свое отношение в конкретных поступках.</w:t>
            </w:r>
          </w:p>
          <w:p w:rsidR="00E21FDC" w:rsidRPr="00BD518F" w:rsidRDefault="00BD518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4</w:t>
            </w:r>
            <w:r w:rsidR="00E21FDC" w:rsidRPr="00BD518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Ответственно относиться к собственному здоровью, к окружающей среде, стремиться к сохранению живой природы.  </w:t>
            </w:r>
          </w:p>
        </w:tc>
      </w:tr>
      <w:tr w:rsidR="00E21FDC" w:rsidRPr="00BD518F" w:rsidTr="00BD518F">
        <w:tc>
          <w:tcPr>
            <w:tcW w:w="13291" w:type="dxa"/>
            <w:gridSpan w:val="7"/>
          </w:tcPr>
          <w:p w:rsidR="00B120F5" w:rsidRPr="00BD518F" w:rsidRDefault="00E21FDC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Метапредметные результаты</w:t>
            </w:r>
          </w:p>
        </w:tc>
      </w:tr>
      <w:tr w:rsidR="00E21FDC" w:rsidRPr="00BD518F" w:rsidTr="00BD518F">
        <w:tc>
          <w:tcPr>
            <w:tcW w:w="1101" w:type="dxa"/>
            <w:vMerge w:val="restart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5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543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 УУД</w:t>
            </w:r>
          </w:p>
        </w:tc>
        <w:tc>
          <w:tcPr>
            <w:tcW w:w="3969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Познавательные УУД</w:t>
            </w:r>
          </w:p>
        </w:tc>
        <w:tc>
          <w:tcPr>
            <w:tcW w:w="4678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</w:tc>
      </w:tr>
      <w:tr w:rsidR="00E21FDC" w:rsidRPr="00BD518F" w:rsidTr="00BD518F">
        <w:tc>
          <w:tcPr>
            <w:tcW w:w="1101" w:type="dxa"/>
            <w:vMerge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Организовывать свое рабочее место под руководством учителя. 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2. Осуществлять контроль в форме сличения своей работы с заданным эталоном.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3.Вносить необходимые дополнения, исправления в свою работу, если она расходится с эталоном (образцом).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4.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</w:tc>
        <w:tc>
          <w:tcPr>
            <w:tcW w:w="3969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1. Осуществлять поиск необходимой и</w:t>
            </w:r>
            <w:r w:rsidR="00F507C7"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нформации для выполнения </w:t>
            </w: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заданий, используя справочные материалы учебника (под руководством учителя).</w:t>
            </w:r>
          </w:p>
          <w:p w:rsidR="00E21FDC" w:rsidRPr="00BD518F" w:rsidRDefault="00F507C7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1FDC" w:rsidRPr="00BD518F">
              <w:rPr>
                <w:rFonts w:ascii="Times New Roman" w:hAnsi="Times New Roman" w:cs="Times New Roman"/>
                <w:sz w:val="24"/>
                <w:szCs w:val="24"/>
              </w:rPr>
              <w:t>. Понимать информацию, представленную в виде текста, рисунков, схем.</w:t>
            </w:r>
          </w:p>
          <w:p w:rsidR="00E21FDC" w:rsidRPr="00BD518F" w:rsidRDefault="00F507C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E21FDC"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. Сравнивать предметы, объекты: находить общее и различие.</w:t>
            </w:r>
          </w:p>
          <w:p w:rsidR="00E21FDC" w:rsidRPr="00BD518F" w:rsidRDefault="00BD518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21FDC" w:rsidRPr="00BD518F">
              <w:rPr>
                <w:rFonts w:ascii="Times New Roman" w:hAnsi="Times New Roman" w:cs="Times New Roman"/>
                <w:sz w:val="24"/>
                <w:szCs w:val="24"/>
              </w:rPr>
              <w:t>. Группировать, классифицировать предметы, объекты на основе существенных признаков</w:t>
            </w:r>
          </w:p>
        </w:tc>
        <w:tc>
          <w:tcPr>
            <w:tcW w:w="4678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1. Соблюдать простейшие нормы речевого этикета: здороваться, прощаться, благодарить.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Вступать в  диалог (отвечать на вопросы, задавать вопросы, уточнять непонятное).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3.Сотрудничать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4.Участвовать в</w:t>
            </w:r>
            <w:r w:rsidR="00F507C7"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коллективном обсуждении </w:t>
            </w: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5. Сотрудничать со сверстниками и взрослыми</w:t>
            </w:r>
            <w:r w:rsidR="00F507C7"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E21FDC" w:rsidRPr="00BD518F" w:rsidTr="00BD518F">
        <w:tc>
          <w:tcPr>
            <w:tcW w:w="1101" w:type="dxa"/>
            <w:vMerge w:val="restart"/>
          </w:tcPr>
          <w:p w:rsidR="00BD518F" w:rsidRDefault="00BD518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5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543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 УУД</w:t>
            </w:r>
          </w:p>
        </w:tc>
        <w:tc>
          <w:tcPr>
            <w:tcW w:w="3969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Познавательные УУД</w:t>
            </w:r>
          </w:p>
        </w:tc>
        <w:tc>
          <w:tcPr>
            <w:tcW w:w="4678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</w:tc>
      </w:tr>
      <w:tr w:rsidR="00E21FDC" w:rsidRPr="00BD518F" w:rsidTr="00BD518F">
        <w:tc>
          <w:tcPr>
            <w:tcW w:w="1101" w:type="dxa"/>
            <w:vMerge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1. Самостоятельно организовывать свое рабочее место.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2. Следо</w:t>
            </w:r>
            <w:r w:rsidR="00F507C7"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вать режиму организации </w:t>
            </w: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внеурочной деятельности.</w:t>
            </w:r>
          </w:p>
          <w:p w:rsidR="00E21FDC" w:rsidRPr="00BD518F" w:rsidRDefault="005326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Определять цель </w:t>
            </w:r>
            <w:r w:rsidR="00E21FDC"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21FDC"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деятельности с помощью учителя. 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4. Определять пл</w:t>
            </w:r>
            <w:r w:rsidR="00532699"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 выполнения заданий </w:t>
            </w: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внеурочной деятельности, жизненных ситуациях под руководством учителя.</w:t>
            </w:r>
          </w:p>
        </w:tc>
        <w:tc>
          <w:tcPr>
            <w:tcW w:w="3969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 Самостоятельно осуществлять поиск необходимой ин</w:t>
            </w:r>
            <w:r w:rsidR="00532699"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формации для выполнения </w:t>
            </w: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заданий в справочниках, словарях, таблицах.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Сравнивать  и группировать предметы, объекты  по нескольким основаниям; находить </w:t>
            </w: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закономерности, самостоятельно продолжать их по установленному правилу.</w:t>
            </w:r>
          </w:p>
          <w:p w:rsidR="00E21FDC" w:rsidRPr="00BD518F" w:rsidRDefault="00BD518F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E21FDC"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. Наблюдать и самостоятельно делать  простые выводы.</w:t>
            </w:r>
          </w:p>
          <w:p w:rsidR="00E21FDC" w:rsidRPr="00BD518F" w:rsidRDefault="00BD518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E21FDC"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. Выполнять задания по аналогии</w:t>
            </w:r>
          </w:p>
        </w:tc>
        <w:tc>
          <w:tcPr>
            <w:tcW w:w="4678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 Соблюдать в повседневной жизни нормы речевого этикета и правила устного общения.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2.Читать вслух и про себя тексты  художественных и научно-популярных книг, понимать прочитанное; понимать тему высказывания (текста) по </w:t>
            </w: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содержанию, по заголовку. 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3.Оформлять свои мысли в устной и письменной речи с учетом своих учебных и жизненных речевых ситуаций. 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4. Участвовать в диалоге; слушать и понимать других, реагировать на реплики, задавать вопросы, высказывать свою точку зрения.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Выслушивать партнера, договариваться и приходить к общему решению, работая в паре. 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i/>
                <w:sz w:val="24"/>
                <w:szCs w:val="24"/>
              </w:rPr>
              <w:t>6. Выполнять различные роли в группе, сотрудничать в совместном решении проблемы (задачи).</w:t>
            </w:r>
          </w:p>
        </w:tc>
      </w:tr>
      <w:tr w:rsidR="00E21FDC" w:rsidRPr="00BD518F" w:rsidTr="00BD518F">
        <w:tc>
          <w:tcPr>
            <w:tcW w:w="1101" w:type="dxa"/>
            <w:vMerge w:val="restart"/>
          </w:tcPr>
          <w:p w:rsidR="00BD518F" w:rsidRDefault="00BD518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5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543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 УУД</w:t>
            </w:r>
          </w:p>
        </w:tc>
        <w:tc>
          <w:tcPr>
            <w:tcW w:w="3969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Познавательные УУД</w:t>
            </w:r>
          </w:p>
        </w:tc>
        <w:tc>
          <w:tcPr>
            <w:tcW w:w="4678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</w:tc>
      </w:tr>
      <w:tr w:rsidR="00E21FDC" w:rsidRPr="00BD518F" w:rsidTr="00BD518F">
        <w:tc>
          <w:tcPr>
            <w:tcW w:w="1101" w:type="dxa"/>
            <w:vMerge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1. Самостоятельно организовывать свое рабочее место в соответствии с целью выполнения заданий.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Определять цель  деятельности с помощью учителя и самостоятельно, </w:t>
            </w:r>
            <w:r w:rsidRPr="00BD51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соотносить свои действия с поставленной целью</w:t>
            </w: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3. Осуществлять само- и взаимопроверку работ.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Осуществлять выбор под определённую задачу литературы, инструментов, приборов. 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5. </w:t>
            </w:r>
            <w:r w:rsidRPr="00BD51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Оценивать собственную успешно</w:t>
            </w:r>
            <w:r w:rsidR="00940069" w:rsidRPr="00BD51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сть в выполнении</w:t>
            </w:r>
            <w:r w:rsidRPr="00BD51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заданий</w:t>
            </w:r>
            <w:r w:rsidR="00940069" w:rsidRPr="00BD51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.г</w:t>
            </w:r>
          </w:p>
        </w:tc>
        <w:tc>
          <w:tcPr>
            <w:tcW w:w="3969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1. Самостоятельно предполагать, какая  дополнительная информация будет нужна для изучения незнакомого материала;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отбирать необходимые  источники информации среди словарей, энциклопедий, справочников в рамках проектной деятельности.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2. Извлекать информацию, представленную в разных формах (текст, иллюстрация таблица, схема, диаграмма, экспонат, модель и др.) Использовать преобразование словесной информации в условные модели и наоборот. Самостоятельно использ</w:t>
            </w:r>
            <w:r w:rsidR="00532699"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овать модели при решении </w:t>
            </w: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задач. 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3. Предъявлять результаты работы, в том числе с помощью ИКТ.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 Анализировать, сравнивать, группировать, устанавливать причинно-следственные связи (на доступном уровне).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5. Выявлять аналогии и использовать их при выполнении заданий.</w:t>
            </w:r>
          </w:p>
        </w:tc>
        <w:tc>
          <w:tcPr>
            <w:tcW w:w="4678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1. Соблюдать в повседневной жизни нормы речевого этикета и правила устного общения. 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Критично относиться к своему мнению, сопоставлять свою точку зрения с точкой зрения другого. 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Участвовать в работе группы (в том числе в ходе проектной деятельности), распределять роли, договариваться друг с другом, учитывая конечную цель. 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4.Осуществлять взаимопомощь и взаимоконтроль при работе в группе.</w:t>
            </w:r>
          </w:p>
        </w:tc>
      </w:tr>
      <w:tr w:rsidR="00E21FDC" w:rsidRPr="00BD518F" w:rsidTr="00BD518F">
        <w:tc>
          <w:tcPr>
            <w:tcW w:w="1101" w:type="dxa"/>
            <w:vMerge w:val="restart"/>
          </w:tcPr>
          <w:p w:rsidR="00BD518F" w:rsidRDefault="00BD518F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D5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543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 УУД</w:t>
            </w:r>
          </w:p>
        </w:tc>
        <w:tc>
          <w:tcPr>
            <w:tcW w:w="3969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Познавательные УУД</w:t>
            </w:r>
          </w:p>
        </w:tc>
        <w:tc>
          <w:tcPr>
            <w:tcW w:w="4678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</w:tc>
      </w:tr>
      <w:tr w:rsidR="00E21FDC" w:rsidRPr="00BD518F" w:rsidTr="00BD518F">
        <w:tc>
          <w:tcPr>
            <w:tcW w:w="1101" w:type="dxa"/>
            <w:vMerge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Выбирать для выполнения определённой задачи различные средства: справочную литературу, ИКТ, инструменты и приборы. 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2.Осуществлять итоговый и пошаговый контроль результатов.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3. Оценивать результаты собственной деятельности, объяснять по каким критериям проводилась оценка</w:t>
            </w:r>
            <w:r w:rsidRPr="00BD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4.Ставить цель собственной познавательной д</w:t>
            </w:r>
            <w:r w:rsidR="00532699"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еятельности (в рамках </w:t>
            </w: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проектной деятельности) и удерживать ее.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5.Планировать собственную внеурочную  деятельность (в рамках проектной </w:t>
            </w:r>
            <w:r w:rsidR="00532699"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деятельности).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6. Регулировать своё поведение в соответствии с познанными моральными нормами и этическими требованиями.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7. Планировать собственную деятельность, связанную с </w:t>
            </w:r>
            <w:r w:rsidRPr="00BD5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бытовыми жизненными ситуациями: маршрут движения, время, расход продуктов, затраты и др.</w:t>
            </w:r>
          </w:p>
        </w:tc>
        <w:tc>
          <w:tcPr>
            <w:tcW w:w="3969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 Самостоятельно предполагать, какая  дополнительная информация будет нужна для изучения незнакомого материала.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2. Сопоставлять  и отбирать информацию, полученную из  различных источников (словари, энциклопедии, справочники, электронные диски, сеть Интернет).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3. Анализировать, сравнивать, группировать различные объекты, явления, факты;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устанавливать закономерности и использовать их при выполнении заданий,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устанавливать причинно-следственные связи, логически строить рассуждения, проводить аналогии, использовать обобщенные способы и осваивать новые приёмы, способы.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Самостоятельно делать выводы, перерабатывать информацию, преобразовывать её,  представлять информацию на основе схем, моделей, таблиц, гистограмм, </w:t>
            </w: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сообщений.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5. Уметь передавать содержание в сжатом, выборочном, развёрнутом виде, в виде презентаций.</w:t>
            </w:r>
          </w:p>
        </w:tc>
        <w:tc>
          <w:tcPr>
            <w:tcW w:w="4678" w:type="dxa"/>
            <w:gridSpan w:val="2"/>
          </w:tcPr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1. Формулировать собственное мнение и позицию; задавать вопросы, уточняя непонятое в высказывании собеседника, отстаивать свою точку зрения, соблюдая правила речевого этикета; аргументировать свою точку зрения с помощью фактов и дополнительных сведений. 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2. Критично относиться к своему мнению. Уметь взглянуть на ситуацию с иной позиции.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Учитывать разные мнения и стремиться к координации различных позиций при работе в паре.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Договариваться и приходить к общему решению. 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3. Участвовать в работе группы: распределять обязанности, планировать свою часть работы; задавать вопросы, уточняя план действий; выполнять свою часть обязанностей, учитывая общий план действий и конечную цель; осуществлять самоконтроль, взаимоконтроль и взаимопомощь.</w:t>
            </w:r>
          </w:p>
          <w:p w:rsidR="00E21FDC" w:rsidRPr="00BD518F" w:rsidRDefault="00E21FD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4. Адекватно использовать речевые средства для решения коммуникативных </w:t>
            </w:r>
            <w:r w:rsidRPr="00BD5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задач.</w:t>
            </w:r>
          </w:p>
        </w:tc>
      </w:tr>
    </w:tbl>
    <w:p w:rsidR="00BB0CE4" w:rsidRDefault="00BB0CE4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518F" w:rsidRDefault="00BD518F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518F" w:rsidRPr="00BD518F" w:rsidRDefault="00BD518F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21EB" w:rsidRPr="00BD518F" w:rsidRDefault="009F21EB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21EB" w:rsidRPr="00BD518F" w:rsidRDefault="009F21EB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518F" w:rsidRDefault="00BD518F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BD518F" w:rsidSect="00BD518F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5B07D5" w:rsidRPr="00BD518F" w:rsidRDefault="00C3232A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lastRenderedPageBreak/>
        <w:t>Спортивно-оздоровительное направление</w:t>
      </w:r>
    </w:p>
    <w:p w:rsidR="0083698B" w:rsidRPr="00BD518F" w:rsidRDefault="0059506C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П</w:t>
      </w:r>
      <w:r w:rsidR="009F21EB" w:rsidRPr="00BD518F">
        <w:rPr>
          <w:rFonts w:ascii="Times New Roman" w:hAnsi="Times New Roman" w:cs="Times New Roman"/>
          <w:b/>
          <w:sz w:val="24"/>
          <w:szCs w:val="24"/>
        </w:rPr>
        <w:t>рограмма «</w:t>
      </w:r>
      <w:r w:rsidR="00C3232A" w:rsidRPr="00BD518F">
        <w:rPr>
          <w:rFonts w:ascii="Times New Roman" w:hAnsi="Times New Roman" w:cs="Times New Roman"/>
          <w:b/>
          <w:sz w:val="24"/>
          <w:szCs w:val="24"/>
        </w:rPr>
        <w:t>Школа здоровья»</w:t>
      </w:r>
    </w:p>
    <w:p w:rsidR="00C3232A" w:rsidRPr="00BD518F" w:rsidRDefault="005B07D5" w:rsidP="00455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8A6C85" w:rsidRPr="00BD518F" w:rsidRDefault="008A6C85" w:rsidP="0045540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Программа «Школа здоровья» реализует спортивно-оздоровительное направление во внеурочной деятельности в 1-4 классах в соответствии с Федеральным государственным стандартом начального общего образования второго поколения.</w:t>
      </w:r>
    </w:p>
    <w:p w:rsidR="005B07D5" w:rsidRPr="00BD518F" w:rsidRDefault="005B07D5" w:rsidP="004554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Цель пр</w:t>
      </w:r>
      <w:r w:rsidR="00BB0CE4" w:rsidRPr="00BD518F">
        <w:rPr>
          <w:rFonts w:ascii="Times New Roman" w:hAnsi="Times New Roman" w:cs="Times New Roman"/>
          <w:b/>
          <w:sz w:val="24"/>
          <w:szCs w:val="24"/>
        </w:rPr>
        <w:t>о</w:t>
      </w:r>
      <w:r w:rsidRPr="00BD518F">
        <w:rPr>
          <w:rFonts w:ascii="Times New Roman" w:hAnsi="Times New Roman" w:cs="Times New Roman"/>
          <w:b/>
          <w:sz w:val="24"/>
          <w:szCs w:val="24"/>
        </w:rPr>
        <w:t>граммы:</w:t>
      </w:r>
    </w:p>
    <w:p w:rsidR="00F96309" w:rsidRPr="00BD518F" w:rsidRDefault="005B07D5" w:rsidP="00455402">
      <w:pPr>
        <w:pStyle w:val="a5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 xml:space="preserve">формирование  здорового образа жизни и обучение способам и приёмам сохранения и укрепления собственного здоровья; </w:t>
      </w:r>
    </w:p>
    <w:p w:rsidR="00F96309" w:rsidRPr="00BD518F" w:rsidRDefault="00E766F5" w:rsidP="00455402">
      <w:pPr>
        <w:pStyle w:val="a5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ф</w:t>
      </w:r>
      <w:r w:rsidR="00F96309" w:rsidRPr="00BD518F">
        <w:rPr>
          <w:rFonts w:ascii="Times New Roman" w:hAnsi="Times New Roman" w:cs="Times New Roman"/>
          <w:sz w:val="24"/>
          <w:szCs w:val="24"/>
        </w:rPr>
        <w:t>ормирование  навыков самооценки и самоконтроля  в отношении собственного  здоровья.</w:t>
      </w:r>
    </w:p>
    <w:p w:rsidR="005B07D5" w:rsidRPr="00BD518F" w:rsidRDefault="005B07D5" w:rsidP="00455402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5B07D5" w:rsidRPr="00BD518F" w:rsidRDefault="005B07D5" w:rsidP="00455402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сформировать у детей необходимые знания, умения и навыки по здоровому образу жизни;</w:t>
      </w:r>
    </w:p>
    <w:p w:rsidR="005B07D5" w:rsidRPr="00BD518F" w:rsidRDefault="005B07D5" w:rsidP="0045540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формировать у детей мотивационную сферу гигиенического поведения,  физического воспитания;</w:t>
      </w:r>
    </w:p>
    <w:p w:rsidR="005B07D5" w:rsidRPr="00BD518F" w:rsidRDefault="005B07D5" w:rsidP="00455402">
      <w:pPr>
        <w:pStyle w:val="a5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научить использовать полученные знания в повседневной жизни;</w:t>
      </w:r>
    </w:p>
    <w:p w:rsidR="005B07D5" w:rsidRPr="00BD518F" w:rsidRDefault="00CC7317" w:rsidP="00455402">
      <w:pPr>
        <w:pStyle w:val="a3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518F">
        <w:rPr>
          <w:rFonts w:ascii="Times New Roman" w:hAnsi="Times New Roman"/>
          <w:sz w:val="24"/>
          <w:szCs w:val="24"/>
        </w:rPr>
        <w:t>сформировать</w:t>
      </w:r>
      <w:r w:rsidR="004D66A2" w:rsidRPr="00BD518F">
        <w:rPr>
          <w:rFonts w:ascii="Times New Roman" w:hAnsi="Times New Roman"/>
          <w:sz w:val="24"/>
          <w:szCs w:val="24"/>
        </w:rPr>
        <w:t xml:space="preserve">  </w:t>
      </w:r>
      <w:r w:rsidRPr="00BD518F">
        <w:rPr>
          <w:rFonts w:ascii="Times New Roman" w:hAnsi="Times New Roman"/>
          <w:sz w:val="24"/>
          <w:szCs w:val="24"/>
        </w:rPr>
        <w:t>представления о факторах, оказывающих влияние на здоровье:</w:t>
      </w:r>
      <w:r w:rsidR="00F96309" w:rsidRPr="00BD518F">
        <w:rPr>
          <w:rFonts w:ascii="Times New Roman" w:hAnsi="Times New Roman"/>
          <w:sz w:val="24"/>
          <w:szCs w:val="24"/>
        </w:rPr>
        <w:t xml:space="preserve"> правильном (здоровом) питании и его режиме; полезных продуктах; рациональной организации режима дня, учёбы и отдыха; двигательной активности; причинах возникновения зависимостей от табака, алкоголя и других </w:t>
      </w:r>
      <w:r w:rsidR="004D66A2" w:rsidRPr="00BD518F">
        <w:rPr>
          <w:rFonts w:ascii="Times New Roman" w:hAnsi="Times New Roman"/>
          <w:sz w:val="24"/>
          <w:szCs w:val="24"/>
        </w:rPr>
        <w:t xml:space="preserve"> </w:t>
      </w:r>
      <w:r w:rsidR="00F96309" w:rsidRPr="00BD518F">
        <w:rPr>
          <w:rFonts w:ascii="Times New Roman" w:hAnsi="Times New Roman"/>
          <w:sz w:val="24"/>
          <w:szCs w:val="24"/>
        </w:rPr>
        <w:t>психоактивных веществ, их пагубном влиянии на здоровье; основных компонентах культуры здоровья и здорового образа жизни; влиянии эмоционального состояния на здоровье и общее благополуч</w:t>
      </w:r>
      <w:r w:rsidRPr="00BD518F">
        <w:rPr>
          <w:rFonts w:ascii="Times New Roman" w:hAnsi="Times New Roman"/>
          <w:sz w:val="24"/>
          <w:szCs w:val="24"/>
        </w:rPr>
        <w:t>ие.</w:t>
      </w:r>
    </w:p>
    <w:p w:rsidR="005B07D5" w:rsidRPr="00BD518F" w:rsidRDefault="005B07D5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В процессе обучения и воспитания собственных установок, потребностей в значимой</w:t>
      </w:r>
      <w:r w:rsidR="00293CDE" w:rsidRPr="00BD518F">
        <w:rPr>
          <w:rFonts w:ascii="Times New Roman" w:hAnsi="Times New Roman" w:cs="Times New Roman"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sz w:val="24"/>
          <w:szCs w:val="24"/>
        </w:rPr>
        <w:t>мотивации на соблюдение норм и правил здорового образа жизни, культуры здоровья</w:t>
      </w:r>
      <w:r w:rsidR="00293CDE" w:rsidRPr="00BD518F">
        <w:rPr>
          <w:rFonts w:ascii="Times New Roman" w:hAnsi="Times New Roman" w:cs="Times New Roman"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sz w:val="24"/>
          <w:szCs w:val="24"/>
        </w:rPr>
        <w:t>у обучающихся формируются познавательные, личностные, регулятивные, коммуникативные универсальные учебные действия.</w:t>
      </w:r>
    </w:p>
    <w:p w:rsidR="00532699" w:rsidRPr="00BD518F" w:rsidRDefault="00532699" w:rsidP="00455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5B07D5" w:rsidRPr="00BD518F" w:rsidRDefault="005B07D5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D518F"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</w:t>
      </w:r>
      <w:r w:rsidRPr="00BD518F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5B07D5" w:rsidRPr="00BD518F" w:rsidRDefault="005B07D5" w:rsidP="004554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У обучающихся будут сформированы следующие умения:</w:t>
      </w:r>
    </w:p>
    <w:p w:rsidR="005B07D5" w:rsidRPr="00BD518F" w:rsidRDefault="00E766F5" w:rsidP="00455402">
      <w:pPr>
        <w:numPr>
          <w:ilvl w:val="0"/>
          <w:numId w:val="9"/>
        </w:numPr>
        <w:tabs>
          <w:tab w:val="clear" w:pos="36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о</w:t>
      </w:r>
      <w:r w:rsidR="005B07D5" w:rsidRPr="00BD518F">
        <w:rPr>
          <w:rFonts w:ascii="Times New Roman" w:hAnsi="Times New Roman" w:cs="Times New Roman"/>
          <w:sz w:val="24"/>
          <w:szCs w:val="24"/>
        </w:rPr>
        <w:t>пределять и высказывать под руководством учителя самые простые и общие для всех людей правила поведения при сотрудничестве (этические нормы);</w:t>
      </w:r>
    </w:p>
    <w:p w:rsidR="005B07D5" w:rsidRPr="00BD518F" w:rsidRDefault="00E766F5" w:rsidP="00455402">
      <w:pPr>
        <w:numPr>
          <w:ilvl w:val="0"/>
          <w:numId w:val="9"/>
        </w:numPr>
        <w:tabs>
          <w:tab w:val="clear" w:pos="36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д</w:t>
      </w:r>
      <w:r w:rsidR="005B07D5" w:rsidRPr="00BD518F">
        <w:rPr>
          <w:rFonts w:ascii="Times New Roman" w:hAnsi="Times New Roman" w:cs="Times New Roman"/>
          <w:sz w:val="24"/>
          <w:szCs w:val="24"/>
        </w:rPr>
        <w:t>елать выбор, при поддержке других участников г</w:t>
      </w:r>
      <w:r w:rsidRPr="00BD518F">
        <w:rPr>
          <w:rFonts w:ascii="Times New Roman" w:hAnsi="Times New Roman" w:cs="Times New Roman"/>
          <w:sz w:val="24"/>
          <w:szCs w:val="24"/>
        </w:rPr>
        <w:t>руппы и педагога, как поступить;</w:t>
      </w:r>
    </w:p>
    <w:p w:rsidR="005B07D5" w:rsidRPr="00BD518F" w:rsidRDefault="00E766F5" w:rsidP="00455402">
      <w:pPr>
        <w:numPr>
          <w:ilvl w:val="0"/>
          <w:numId w:val="9"/>
        </w:numPr>
        <w:tabs>
          <w:tab w:val="clear" w:pos="36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в</w:t>
      </w:r>
      <w:r w:rsidR="005B07D5" w:rsidRPr="00BD518F">
        <w:rPr>
          <w:rFonts w:ascii="Times New Roman" w:hAnsi="Times New Roman" w:cs="Times New Roman"/>
          <w:sz w:val="24"/>
          <w:szCs w:val="24"/>
        </w:rPr>
        <w:t>ести безопасный, здоровый образ жизни.</w:t>
      </w:r>
    </w:p>
    <w:p w:rsidR="005B07D5" w:rsidRPr="00BD518F" w:rsidRDefault="005B07D5" w:rsidP="00455402">
      <w:pPr>
        <w:tabs>
          <w:tab w:val="num" w:pos="0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5402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Метапредметными результатами</w:t>
      </w:r>
      <w:r w:rsidRPr="00BD518F">
        <w:rPr>
          <w:rFonts w:ascii="Times New Roman" w:hAnsi="Times New Roman" w:cs="Times New Roman"/>
          <w:sz w:val="24"/>
          <w:szCs w:val="24"/>
        </w:rPr>
        <w:t xml:space="preserve"> п</w:t>
      </w:r>
      <w:r w:rsidR="00336622" w:rsidRPr="00BD518F">
        <w:rPr>
          <w:rFonts w:ascii="Times New Roman" w:hAnsi="Times New Roman" w:cs="Times New Roman"/>
          <w:sz w:val="24"/>
          <w:szCs w:val="24"/>
        </w:rPr>
        <w:t>рограммы внеурочных занятий</w:t>
      </w:r>
      <w:r w:rsidRPr="00BD518F">
        <w:rPr>
          <w:rFonts w:ascii="Times New Roman" w:hAnsi="Times New Roman" w:cs="Times New Roman"/>
          <w:sz w:val="24"/>
          <w:szCs w:val="24"/>
        </w:rPr>
        <w:t xml:space="preserve"> по спортивно-оздоровительному направлению является формирование следующих универсальных учебных действий (УУД):</w:t>
      </w:r>
    </w:p>
    <w:p w:rsidR="005B07D5" w:rsidRPr="00BD518F" w:rsidRDefault="005B07D5" w:rsidP="00455402">
      <w:pPr>
        <w:numPr>
          <w:ilvl w:val="0"/>
          <w:numId w:val="6"/>
        </w:numPr>
        <w:tabs>
          <w:tab w:val="clear" w:pos="36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5B07D5" w:rsidRPr="00BD518F" w:rsidRDefault="00E766F5" w:rsidP="00455402">
      <w:pPr>
        <w:numPr>
          <w:ilvl w:val="0"/>
          <w:numId w:val="10"/>
        </w:numPr>
        <w:tabs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о</w:t>
      </w:r>
      <w:r w:rsidR="005B07D5" w:rsidRPr="00BD518F">
        <w:rPr>
          <w:rFonts w:ascii="Times New Roman" w:hAnsi="Times New Roman" w:cs="Times New Roman"/>
          <w:sz w:val="24"/>
          <w:szCs w:val="24"/>
        </w:rPr>
        <w:t>пределять и формулир</w:t>
      </w:r>
      <w:r w:rsidR="00293CDE" w:rsidRPr="00BD518F">
        <w:rPr>
          <w:rFonts w:ascii="Times New Roman" w:hAnsi="Times New Roman" w:cs="Times New Roman"/>
          <w:sz w:val="24"/>
          <w:szCs w:val="24"/>
        </w:rPr>
        <w:t xml:space="preserve">овать цель деятельности </w:t>
      </w:r>
      <w:r w:rsidRPr="00BD518F">
        <w:rPr>
          <w:rFonts w:ascii="Times New Roman" w:hAnsi="Times New Roman" w:cs="Times New Roman"/>
          <w:sz w:val="24"/>
          <w:szCs w:val="24"/>
        </w:rPr>
        <w:t xml:space="preserve"> с помощью учителя;</w:t>
      </w:r>
    </w:p>
    <w:p w:rsidR="005B07D5" w:rsidRPr="00BD518F" w:rsidRDefault="00E766F5" w:rsidP="00455402">
      <w:pPr>
        <w:numPr>
          <w:ilvl w:val="0"/>
          <w:numId w:val="10"/>
        </w:numPr>
        <w:tabs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п</w:t>
      </w:r>
      <w:r w:rsidR="005B07D5" w:rsidRPr="00BD518F">
        <w:rPr>
          <w:rFonts w:ascii="Times New Roman" w:hAnsi="Times New Roman" w:cs="Times New Roman"/>
          <w:sz w:val="24"/>
          <w:szCs w:val="24"/>
        </w:rPr>
        <w:t>роговаривать посл</w:t>
      </w:r>
      <w:r w:rsidRPr="00BD518F">
        <w:rPr>
          <w:rFonts w:ascii="Times New Roman" w:hAnsi="Times New Roman" w:cs="Times New Roman"/>
          <w:sz w:val="24"/>
          <w:szCs w:val="24"/>
        </w:rPr>
        <w:t>едовательность действий;</w:t>
      </w:r>
    </w:p>
    <w:p w:rsidR="005B07D5" w:rsidRPr="00BD518F" w:rsidRDefault="00E766F5" w:rsidP="00455402">
      <w:pPr>
        <w:numPr>
          <w:ilvl w:val="0"/>
          <w:numId w:val="10"/>
        </w:numPr>
        <w:tabs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 xml:space="preserve"> в</w:t>
      </w:r>
      <w:r w:rsidR="005B07D5" w:rsidRPr="00BD518F">
        <w:rPr>
          <w:rFonts w:ascii="Times New Roman" w:hAnsi="Times New Roman" w:cs="Times New Roman"/>
          <w:sz w:val="24"/>
          <w:szCs w:val="24"/>
        </w:rPr>
        <w:t>ысказывать своё предположение (версию) на осн</w:t>
      </w:r>
      <w:r w:rsidR="00293CDE" w:rsidRPr="00BD518F">
        <w:rPr>
          <w:rFonts w:ascii="Times New Roman" w:hAnsi="Times New Roman" w:cs="Times New Roman"/>
          <w:sz w:val="24"/>
          <w:szCs w:val="24"/>
        </w:rPr>
        <w:t xml:space="preserve">ове работы с иллюстрацией, </w:t>
      </w:r>
      <w:r w:rsidR="005B07D5" w:rsidRPr="00BD518F">
        <w:rPr>
          <w:rFonts w:ascii="Times New Roman" w:hAnsi="Times New Roman" w:cs="Times New Roman"/>
          <w:sz w:val="24"/>
          <w:szCs w:val="24"/>
        </w:rPr>
        <w:t xml:space="preserve"> работать по предложенному учителем пла</w:t>
      </w:r>
      <w:r w:rsidRPr="00BD518F">
        <w:rPr>
          <w:rFonts w:ascii="Times New Roman" w:hAnsi="Times New Roman" w:cs="Times New Roman"/>
          <w:sz w:val="24"/>
          <w:szCs w:val="24"/>
        </w:rPr>
        <w:t>ну;</w:t>
      </w:r>
    </w:p>
    <w:p w:rsidR="005B07D5" w:rsidRPr="00BD518F" w:rsidRDefault="00E766F5" w:rsidP="00455402">
      <w:pPr>
        <w:numPr>
          <w:ilvl w:val="0"/>
          <w:numId w:val="10"/>
        </w:numPr>
        <w:tabs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 xml:space="preserve"> д</w:t>
      </w:r>
      <w:r w:rsidR="005B07D5" w:rsidRPr="00BD518F">
        <w:rPr>
          <w:rFonts w:ascii="Times New Roman" w:hAnsi="Times New Roman" w:cs="Times New Roman"/>
          <w:sz w:val="24"/>
          <w:szCs w:val="24"/>
        </w:rPr>
        <w:t>авать эмоциональную оце</w:t>
      </w:r>
      <w:r w:rsidR="00293CDE" w:rsidRPr="00BD518F">
        <w:rPr>
          <w:rFonts w:ascii="Times New Roman" w:hAnsi="Times New Roman" w:cs="Times New Roman"/>
          <w:sz w:val="24"/>
          <w:szCs w:val="24"/>
        </w:rPr>
        <w:t>нку деятельности коллектива</w:t>
      </w:r>
      <w:r w:rsidR="005B07D5" w:rsidRPr="00BD518F">
        <w:rPr>
          <w:rFonts w:ascii="Times New Roman" w:hAnsi="Times New Roman" w:cs="Times New Roman"/>
          <w:sz w:val="24"/>
          <w:szCs w:val="24"/>
        </w:rPr>
        <w:t>.</w:t>
      </w:r>
    </w:p>
    <w:p w:rsidR="005B07D5" w:rsidRPr="00BD518F" w:rsidRDefault="005B07D5" w:rsidP="00455402">
      <w:pPr>
        <w:tabs>
          <w:tab w:val="num" w:pos="0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2. Познавательные УУД:</w:t>
      </w:r>
    </w:p>
    <w:p w:rsidR="005B07D5" w:rsidRPr="00BD518F" w:rsidRDefault="00E766F5" w:rsidP="00455402">
      <w:pPr>
        <w:numPr>
          <w:ilvl w:val="0"/>
          <w:numId w:val="7"/>
        </w:numPr>
        <w:tabs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lastRenderedPageBreak/>
        <w:t>д</w:t>
      </w:r>
      <w:r w:rsidR="005B07D5" w:rsidRPr="00BD518F">
        <w:rPr>
          <w:rFonts w:ascii="Times New Roman" w:hAnsi="Times New Roman" w:cs="Times New Roman"/>
          <w:sz w:val="24"/>
          <w:szCs w:val="24"/>
        </w:rPr>
        <w:t xml:space="preserve">обывать новые знания: находить ответы на вопросы, используя, свой жизненный опыт и информацию, полученную на </w:t>
      </w:r>
      <w:r w:rsidR="00F96309" w:rsidRPr="00BD518F">
        <w:rPr>
          <w:rFonts w:ascii="Times New Roman" w:hAnsi="Times New Roman" w:cs="Times New Roman"/>
          <w:sz w:val="24"/>
          <w:szCs w:val="24"/>
        </w:rPr>
        <w:t>занятии</w:t>
      </w:r>
      <w:r w:rsidRPr="00BD518F">
        <w:rPr>
          <w:rFonts w:ascii="Times New Roman" w:hAnsi="Times New Roman" w:cs="Times New Roman"/>
          <w:sz w:val="24"/>
          <w:szCs w:val="24"/>
        </w:rPr>
        <w:t>;</w:t>
      </w:r>
    </w:p>
    <w:p w:rsidR="005B07D5" w:rsidRPr="00BD518F" w:rsidRDefault="00E766F5" w:rsidP="00455402">
      <w:pPr>
        <w:numPr>
          <w:ilvl w:val="0"/>
          <w:numId w:val="7"/>
        </w:numPr>
        <w:tabs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п</w:t>
      </w:r>
      <w:r w:rsidR="005B07D5" w:rsidRPr="00BD518F">
        <w:rPr>
          <w:rFonts w:ascii="Times New Roman" w:hAnsi="Times New Roman" w:cs="Times New Roman"/>
          <w:sz w:val="24"/>
          <w:szCs w:val="24"/>
        </w:rPr>
        <w:t>ерерабатывать полученную информацию: делать выводы в результате</w:t>
      </w:r>
      <w:r w:rsidRPr="00BD518F">
        <w:rPr>
          <w:rFonts w:ascii="Times New Roman" w:hAnsi="Times New Roman" w:cs="Times New Roman"/>
          <w:sz w:val="24"/>
          <w:szCs w:val="24"/>
        </w:rPr>
        <w:t xml:space="preserve"> совместной работы всего класса;</w:t>
      </w:r>
    </w:p>
    <w:p w:rsidR="00F0436D" w:rsidRPr="00BD518F" w:rsidRDefault="00E766F5" w:rsidP="00455402">
      <w:pPr>
        <w:numPr>
          <w:ilvl w:val="0"/>
          <w:numId w:val="7"/>
        </w:numPr>
        <w:tabs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п</w:t>
      </w:r>
      <w:r w:rsidR="005B07D5" w:rsidRPr="00BD518F">
        <w:rPr>
          <w:rFonts w:ascii="Times New Roman" w:hAnsi="Times New Roman" w:cs="Times New Roman"/>
          <w:sz w:val="24"/>
          <w:szCs w:val="24"/>
        </w:rPr>
        <w:t>реобразовывать информацию из одной формы в другую: составлять рассказы на основе простейших моделей (предметных, р</w:t>
      </w:r>
      <w:r w:rsidR="00F0436D" w:rsidRPr="00BD518F">
        <w:rPr>
          <w:rFonts w:ascii="Times New Roman" w:hAnsi="Times New Roman" w:cs="Times New Roman"/>
          <w:sz w:val="24"/>
          <w:szCs w:val="24"/>
        </w:rPr>
        <w:t>исунков, схематических рисунков</w:t>
      </w:r>
      <w:r w:rsidRPr="00BD518F">
        <w:rPr>
          <w:rFonts w:ascii="Times New Roman" w:hAnsi="Times New Roman" w:cs="Times New Roman"/>
          <w:sz w:val="24"/>
          <w:szCs w:val="24"/>
        </w:rPr>
        <w:t>)</w:t>
      </w:r>
      <w:r w:rsidR="00F0436D" w:rsidRPr="00BD518F">
        <w:rPr>
          <w:rFonts w:ascii="Times New Roman" w:hAnsi="Times New Roman" w:cs="Times New Roman"/>
          <w:sz w:val="24"/>
          <w:szCs w:val="24"/>
        </w:rPr>
        <w:t>.</w:t>
      </w:r>
    </w:p>
    <w:p w:rsidR="005B07D5" w:rsidRPr="00BD518F" w:rsidRDefault="005B07D5" w:rsidP="00455402">
      <w:pPr>
        <w:tabs>
          <w:tab w:val="num" w:pos="0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 xml:space="preserve"> 3. Коммуникативные УУД:</w:t>
      </w:r>
    </w:p>
    <w:p w:rsidR="00F0436D" w:rsidRPr="00BD518F" w:rsidRDefault="00E766F5" w:rsidP="00455402">
      <w:pPr>
        <w:numPr>
          <w:ilvl w:val="0"/>
          <w:numId w:val="11"/>
        </w:numPr>
        <w:tabs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о</w:t>
      </w:r>
      <w:r w:rsidR="005B07D5" w:rsidRPr="00BD518F">
        <w:rPr>
          <w:rFonts w:ascii="Times New Roman" w:hAnsi="Times New Roman" w:cs="Times New Roman"/>
          <w:sz w:val="24"/>
          <w:szCs w:val="24"/>
        </w:rPr>
        <w:t>формлять свою мысль в устной и письменной речи</w:t>
      </w:r>
      <w:r w:rsidRPr="00BD518F">
        <w:rPr>
          <w:rFonts w:ascii="Times New Roman" w:hAnsi="Times New Roman" w:cs="Times New Roman"/>
          <w:sz w:val="24"/>
          <w:szCs w:val="24"/>
        </w:rPr>
        <w:t>;</w:t>
      </w:r>
      <w:r w:rsidR="005B07D5" w:rsidRPr="00BD51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07D5" w:rsidRPr="00BD518F" w:rsidRDefault="00E766F5" w:rsidP="00455402">
      <w:pPr>
        <w:numPr>
          <w:ilvl w:val="0"/>
          <w:numId w:val="11"/>
        </w:numPr>
        <w:tabs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слушать и понимать речь других;</w:t>
      </w:r>
    </w:p>
    <w:p w:rsidR="005B07D5" w:rsidRPr="00BD518F" w:rsidRDefault="00E766F5" w:rsidP="00455402">
      <w:pPr>
        <w:numPr>
          <w:ilvl w:val="0"/>
          <w:numId w:val="11"/>
        </w:numPr>
        <w:tabs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с</w:t>
      </w:r>
      <w:r w:rsidR="005B07D5" w:rsidRPr="00BD518F">
        <w:rPr>
          <w:rFonts w:ascii="Times New Roman" w:hAnsi="Times New Roman" w:cs="Times New Roman"/>
          <w:sz w:val="24"/>
          <w:szCs w:val="24"/>
        </w:rPr>
        <w:t>овместно договариваться о правилах общения и п</w:t>
      </w:r>
      <w:r w:rsidRPr="00BD518F">
        <w:rPr>
          <w:rFonts w:ascii="Times New Roman" w:hAnsi="Times New Roman" w:cs="Times New Roman"/>
          <w:sz w:val="24"/>
          <w:szCs w:val="24"/>
        </w:rPr>
        <w:t>оведения в школе и следовать им;</w:t>
      </w:r>
    </w:p>
    <w:p w:rsidR="005B07D5" w:rsidRPr="00BD518F" w:rsidRDefault="00E766F5" w:rsidP="00455402">
      <w:pPr>
        <w:numPr>
          <w:ilvl w:val="0"/>
          <w:numId w:val="11"/>
        </w:numPr>
        <w:tabs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в</w:t>
      </w:r>
      <w:r w:rsidR="005B07D5" w:rsidRPr="00BD518F">
        <w:rPr>
          <w:rFonts w:ascii="Times New Roman" w:hAnsi="Times New Roman" w:cs="Times New Roman"/>
          <w:sz w:val="24"/>
          <w:szCs w:val="24"/>
        </w:rPr>
        <w:t>ыполнять различные роли в группе</w:t>
      </w:r>
      <w:r w:rsidRPr="00BD518F">
        <w:rPr>
          <w:rFonts w:ascii="Times New Roman" w:hAnsi="Times New Roman" w:cs="Times New Roman"/>
          <w:sz w:val="24"/>
          <w:szCs w:val="24"/>
        </w:rPr>
        <w:t xml:space="preserve"> (лидера, исполнителя, критика);</w:t>
      </w:r>
    </w:p>
    <w:p w:rsidR="00F0436D" w:rsidRPr="00BD518F" w:rsidRDefault="00E766F5" w:rsidP="00455402">
      <w:pPr>
        <w:numPr>
          <w:ilvl w:val="0"/>
          <w:numId w:val="12"/>
        </w:numPr>
        <w:tabs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р</w:t>
      </w:r>
      <w:r w:rsidR="00293CDE" w:rsidRPr="00BD518F">
        <w:rPr>
          <w:rFonts w:ascii="Times New Roman" w:hAnsi="Times New Roman" w:cs="Times New Roman"/>
          <w:sz w:val="24"/>
          <w:szCs w:val="24"/>
        </w:rPr>
        <w:t>аботать</w:t>
      </w:r>
      <w:r w:rsidR="00734D39" w:rsidRPr="00BD518F">
        <w:rPr>
          <w:rFonts w:ascii="Times New Roman" w:hAnsi="Times New Roman" w:cs="Times New Roman"/>
          <w:sz w:val="24"/>
          <w:szCs w:val="24"/>
        </w:rPr>
        <w:t xml:space="preserve"> в парах и малых группах.</w:t>
      </w:r>
    </w:p>
    <w:p w:rsidR="005B07D5" w:rsidRPr="00BD518F" w:rsidRDefault="005B07D5" w:rsidP="00455402">
      <w:pPr>
        <w:tabs>
          <w:tab w:val="num" w:pos="0"/>
          <w:tab w:val="left" w:pos="284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D518F">
        <w:rPr>
          <w:rFonts w:ascii="Times New Roman" w:hAnsi="Times New Roman" w:cs="Times New Roman"/>
          <w:b/>
          <w:i/>
          <w:sz w:val="24"/>
          <w:szCs w:val="24"/>
        </w:rPr>
        <w:t>Оздоровительные результаты программы внеурочной деятельности:</w:t>
      </w:r>
    </w:p>
    <w:p w:rsidR="005B07D5" w:rsidRPr="00BD518F" w:rsidRDefault="005B07D5" w:rsidP="00455402">
      <w:pPr>
        <w:numPr>
          <w:ilvl w:val="0"/>
          <w:numId w:val="5"/>
        </w:numPr>
        <w:tabs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осознание  обучающимися необходимости заботы о своём здоровье и выработки форм поведения, которые помогут избежать</w:t>
      </w:r>
      <w:r w:rsidR="00F0436D" w:rsidRPr="00BD518F">
        <w:rPr>
          <w:rFonts w:ascii="Times New Roman" w:hAnsi="Times New Roman" w:cs="Times New Roman"/>
          <w:sz w:val="24"/>
          <w:szCs w:val="24"/>
        </w:rPr>
        <w:t xml:space="preserve"> опасности для жизни и здоровья</w:t>
      </w:r>
      <w:r w:rsidRPr="00BD518F">
        <w:rPr>
          <w:rFonts w:ascii="Times New Roman" w:hAnsi="Times New Roman" w:cs="Times New Roman"/>
          <w:sz w:val="24"/>
          <w:szCs w:val="24"/>
        </w:rPr>
        <w:t>;</w:t>
      </w:r>
    </w:p>
    <w:p w:rsidR="009F21EB" w:rsidRPr="00BD518F" w:rsidRDefault="005B07D5" w:rsidP="00455402">
      <w:pPr>
        <w:numPr>
          <w:ilvl w:val="0"/>
          <w:numId w:val="5"/>
        </w:numPr>
        <w:tabs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9F21EB" w:rsidRPr="00BD518F" w:rsidRDefault="009F21EB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7D5" w:rsidRPr="00BD518F" w:rsidRDefault="00462471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</w:t>
      </w:r>
      <w:r w:rsidR="005B07D5" w:rsidRPr="00BD518F">
        <w:rPr>
          <w:rFonts w:ascii="Times New Roman" w:hAnsi="Times New Roman" w:cs="Times New Roman"/>
          <w:b/>
          <w:sz w:val="24"/>
          <w:szCs w:val="24"/>
        </w:rPr>
        <w:t>планирование</w:t>
      </w:r>
    </w:p>
    <w:p w:rsidR="005B07D5" w:rsidRPr="00455402" w:rsidRDefault="00E9100E" w:rsidP="004554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402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3"/>
        <w:gridCol w:w="1986"/>
        <w:gridCol w:w="5670"/>
        <w:gridCol w:w="993"/>
        <w:gridCol w:w="2112"/>
        <w:gridCol w:w="2693"/>
      </w:tblGrid>
      <w:tr w:rsidR="00E9100E" w:rsidRPr="00BD518F" w:rsidTr="00455402">
        <w:trPr>
          <w:cantSplit/>
          <w:trHeight w:val="305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0E" w:rsidRPr="00455402" w:rsidRDefault="00E9100E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00E" w:rsidRPr="00455402" w:rsidRDefault="00E9100E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модуля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0E" w:rsidRPr="00455402" w:rsidRDefault="00E9100E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0E" w:rsidRPr="00455402" w:rsidRDefault="00F82959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="00455402" w:rsidRPr="004554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9100E" w:rsidRPr="00455402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  <w:r w:rsidR="00455402" w:rsidRPr="00455402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00E" w:rsidRPr="00455402" w:rsidRDefault="00E9100E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виды занятий</w:t>
            </w:r>
          </w:p>
        </w:tc>
      </w:tr>
      <w:tr w:rsidR="00E9100E" w:rsidRPr="00BD518F" w:rsidTr="00455402">
        <w:trPr>
          <w:cantSplit/>
          <w:trHeight w:val="280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00E" w:rsidRPr="00455402" w:rsidRDefault="00E9100E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0E" w:rsidRPr="00455402" w:rsidRDefault="00E9100E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00E" w:rsidRPr="00455402" w:rsidRDefault="00E9100E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00E" w:rsidRPr="00455402" w:rsidRDefault="00E9100E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0E" w:rsidRPr="00455402" w:rsidRDefault="009F21EB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9100E" w:rsidRPr="00455402">
              <w:rPr>
                <w:rFonts w:ascii="Times New Roman" w:hAnsi="Times New Roman" w:cs="Times New Roman"/>
                <w:b/>
                <w:sz w:val="24"/>
                <w:szCs w:val="24"/>
              </w:rPr>
              <w:t>еоретические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0E" w:rsidRPr="00455402" w:rsidRDefault="00455402" w:rsidP="00455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F82959" w:rsidRPr="00455402">
              <w:rPr>
                <w:rFonts w:ascii="Times New Roman" w:hAnsi="Times New Roman" w:cs="Times New Roman"/>
                <w:b/>
                <w:sz w:val="24"/>
                <w:szCs w:val="24"/>
              </w:rPr>
              <w:t>ракти</w:t>
            </w:r>
            <w:r w:rsidR="00E9100E" w:rsidRPr="00455402">
              <w:rPr>
                <w:rFonts w:ascii="Times New Roman" w:hAnsi="Times New Roman" w:cs="Times New Roman"/>
                <w:b/>
                <w:sz w:val="24"/>
                <w:szCs w:val="24"/>
              </w:rPr>
              <w:t>ческие</w:t>
            </w:r>
          </w:p>
        </w:tc>
      </w:tr>
      <w:tr w:rsidR="00CA6E82" w:rsidRPr="00BD518F" w:rsidTr="00455402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«Азбука здоровья»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BD518F" w:rsidRDefault="00624CA6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6E82" w:rsidRPr="00BD518F" w:rsidTr="00455402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BD518F" w:rsidRDefault="00EB1FBD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Соблюдаем мы режим, быть здоровыми хотим.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6E82" w:rsidRPr="00BD518F" w:rsidTr="00455402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BD518F" w:rsidRDefault="00501A4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Здоровье и полезные привычки. </w:t>
            </w:r>
            <w:r w:rsidR="00CA6E82"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«Здоровье в порядке - спасибо зарядке!»</w:t>
            </w: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BD518F" w:rsidRDefault="00C9785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6E82" w:rsidRPr="00BD518F" w:rsidTr="00455402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BD518F" w:rsidRDefault="00501A4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Безопасность и еда.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6E82" w:rsidRPr="00BD518F" w:rsidTr="00455402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BD518F" w:rsidRDefault="00501A4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BD518F" w:rsidRDefault="00EB1FBD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К нам приехал Мойдодыр.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BD518F" w:rsidRDefault="00C9785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6E82" w:rsidRPr="00BD518F" w:rsidTr="00455402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BD518F" w:rsidRDefault="00501A4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Игра-путешествие «Азбука здоровья»</w:t>
            </w:r>
            <w:r w:rsidR="00EB1FBD" w:rsidRPr="00BD5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BD518F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9100E" w:rsidRPr="00455402" w:rsidRDefault="00057D09" w:rsidP="004554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402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3"/>
        <w:gridCol w:w="2553"/>
        <w:gridCol w:w="6096"/>
        <w:gridCol w:w="1134"/>
        <w:gridCol w:w="1828"/>
        <w:gridCol w:w="1843"/>
      </w:tblGrid>
      <w:tr w:rsidR="00057D09" w:rsidRPr="00455402" w:rsidTr="00455402">
        <w:trPr>
          <w:cantSplit/>
          <w:trHeight w:val="697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09" w:rsidRPr="00394E98" w:rsidRDefault="00057D0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D09" w:rsidRPr="00394E98" w:rsidRDefault="00057D0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модуля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09" w:rsidRPr="00394E98" w:rsidRDefault="00057D0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09" w:rsidRPr="00394E98" w:rsidRDefault="00F8295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="00455402"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57D09"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  <w:r w:rsidR="00455402"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  <w:tc>
          <w:tcPr>
            <w:tcW w:w="3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D09" w:rsidRPr="00394E98" w:rsidRDefault="00057D0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виды занятий</w:t>
            </w:r>
          </w:p>
        </w:tc>
      </w:tr>
      <w:tr w:rsidR="00057D09" w:rsidRPr="00455402" w:rsidTr="00455402">
        <w:trPr>
          <w:cantSplit/>
          <w:trHeight w:val="1126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D09" w:rsidRPr="00394E98" w:rsidRDefault="00057D0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09" w:rsidRPr="00394E98" w:rsidRDefault="00057D0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D09" w:rsidRPr="00394E98" w:rsidRDefault="00057D0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D09" w:rsidRPr="00394E98" w:rsidRDefault="00057D0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09" w:rsidRPr="00394E98" w:rsidRDefault="0045540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057D09"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еоретические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09" w:rsidRPr="00394E98" w:rsidRDefault="0045540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057D09"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рактические</w:t>
            </w:r>
          </w:p>
        </w:tc>
      </w:tr>
      <w:tr w:rsidR="00CA6E82" w:rsidRPr="00455402" w:rsidTr="00455402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sz w:val="24"/>
                <w:szCs w:val="24"/>
              </w:rPr>
              <w:t>«Если хочешь быть здоров»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455402" w:rsidRDefault="00501A4C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6E82" w:rsidRPr="00455402" w:rsidTr="00455402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sz w:val="24"/>
                <w:szCs w:val="24"/>
              </w:rPr>
              <w:t>Беседа “Как сохранять и укреплять свое здоровье”.</w:t>
            </w:r>
            <w:r w:rsidR="00501A4C" w:rsidRPr="004554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455402" w:rsidRDefault="005326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6E82" w:rsidRPr="00455402" w:rsidTr="00455402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455402" w:rsidRDefault="00EB1FB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sz w:val="24"/>
                <w:szCs w:val="24"/>
              </w:rPr>
              <w:t>Защита от микробов.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455402" w:rsidRDefault="00C9785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6E82" w:rsidRPr="00455402" w:rsidTr="00455402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455402" w:rsidRDefault="00501A4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455402" w:rsidRDefault="00FE235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Cs/>
                <w:sz w:val="24"/>
                <w:szCs w:val="24"/>
              </w:rPr>
              <w:t>«Профилактика близорукости».</w:t>
            </w:r>
            <w:r w:rsidR="00293CDE" w:rsidRPr="004554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5540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«Укрепление мышц глаза».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455402" w:rsidRDefault="005326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A6E82" w:rsidRPr="00455402" w:rsidTr="00455402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455402" w:rsidRDefault="00501A4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455402" w:rsidRDefault="00FE235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sz w:val="24"/>
                <w:szCs w:val="24"/>
              </w:rPr>
              <w:t>Закаливание в домашних условиях</w:t>
            </w:r>
            <w:r w:rsidR="00EB1FBD" w:rsidRPr="004554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455402" w:rsidRDefault="005326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6E82" w:rsidRPr="00455402" w:rsidTr="00455402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455402" w:rsidRDefault="00501A4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455402" w:rsidRDefault="00FE235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sz w:val="24"/>
                <w:szCs w:val="24"/>
              </w:rPr>
              <w:t>Спортивный праздник «За здоровый образ жизни»</w:t>
            </w:r>
            <w:r w:rsidR="00EB1FBD" w:rsidRPr="004554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455402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455402" w:rsidRDefault="005326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4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734D39" w:rsidRPr="00BD518F" w:rsidRDefault="00734D39" w:rsidP="00455402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E9100E" w:rsidRPr="00455402" w:rsidRDefault="00CA6E82" w:rsidP="004554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402">
        <w:rPr>
          <w:rFonts w:ascii="Times New Roman" w:hAnsi="Times New Roman" w:cs="Times New Roman"/>
          <w:b/>
          <w:bCs/>
          <w:sz w:val="24"/>
          <w:szCs w:val="24"/>
        </w:rPr>
        <w:t>3 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3"/>
        <w:gridCol w:w="2731"/>
        <w:gridCol w:w="6522"/>
        <w:gridCol w:w="1213"/>
        <w:gridCol w:w="1364"/>
        <w:gridCol w:w="1365"/>
      </w:tblGrid>
      <w:tr w:rsidR="00CA6E82" w:rsidRPr="00394E98" w:rsidTr="00455402">
        <w:trPr>
          <w:cantSplit/>
          <w:trHeight w:val="711"/>
        </w:trPr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394E98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82" w:rsidRPr="00394E98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модуля</w:t>
            </w:r>
          </w:p>
        </w:tc>
        <w:tc>
          <w:tcPr>
            <w:tcW w:w="6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394E98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394E98" w:rsidRDefault="00F8295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CA6E82" w:rsidRPr="00394E98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  <w:r w:rsidR="00455402"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394E98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виды занятий</w:t>
            </w:r>
          </w:p>
        </w:tc>
      </w:tr>
      <w:tr w:rsidR="00CA6E82" w:rsidRPr="00394E98" w:rsidTr="00394E98">
        <w:trPr>
          <w:cantSplit/>
          <w:trHeight w:val="526"/>
        </w:trPr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82" w:rsidRPr="00394E98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394E98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82" w:rsidRPr="00394E98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82" w:rsidRPr="00394E98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394E98" w:rsidRDefault="0045540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CA6E82"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еоретические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394E98" w:rsidRDefault="0045540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CA6E82"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ракти-ческие</w:t>
            </w:r>
          </w:p>
        </w:tc>
      </w:tr>
      <w:tr w:rsidR="00FE2359" w:rsidRPr="00394E98" w:rsidTr="00455402">
        <w:trPr>
          <w:trHeight w:val="467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59" w:rsidRPr="00394E98" w:rsidRDefault="00FE235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359" w:rsidRPr="00394E98" w:rsidRDefault="00C94736" w:rsidP="00394E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sz w:val="24"/>
                <w:szCs w:val="24"/>
              </w:rPr>
              <w:t>«Румяные щёчки»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59" w:rsidRPr="00394E98" w:rsidRDefault="00FE235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59" w:rsidRPr="00394E98" w:rsidRDefault="00501A4C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59" w:rsidRPr="00394E98" w:rsidRDefault="00FE235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59" w:rsidRPr="00394E98" w:rsidRDefault="00FE235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359" w:rsidRPr="00394E98" w:rsidTr="00455402">
        <w:trPr>
          <w:trHeight w:val="467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59" w:rsidRPr="00394E98" w:rsidRDefault="00FE235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359" w:rsidRPr="00394E98" w:rsidRDefault="00FE235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59" w:rsidRPr="00394E98" w:rsidRDefault="00C9473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Мой внешний вид – залог здоровья. Практическая работа «Уход за одеждой и обувью»</w:t>
            </w:r>
            <w:r w:rsidR="00501A4C"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59" w:rsidRPr="00394E98" w:rsidRDefault="00FE235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59" w:rsidRPr="00394E98" w:rsidRDefault="00FE235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59" w:rsidRPr="00394E98" w:rsidRDefault="002B07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E2359" w:rsidRPr="00394E98" w:rsidTr="00455402">
        <w:trPr>
          <w:trHeight w:val="467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59" w:rsidRPr="00394E98" w:rsidRDefault="00501A4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359" w:rsidRPr="00394E98" w:rsidRDefault="00FE235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59" w:rsidRPr="00394E98" w:rsidRDefault="00C9473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sz w:val="24"/>
                <w:szCs w:val="24"/>
              </w:rPr>
              <w:t>Малые формы двигательной активности. Игры на переменах.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59" w:rsidRPr="00394E98" w:rsidRDefault="00FE235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59" w:rsidRPr="00394E98" w:rsidRDefault="00FE235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359" w:rsidRPr="00394E98" w:rsidRDefault="002B07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E2359" w:rsidRPr="00394E98" w:rsidTr="00455402">
        <w:trPr>
          <w:trHeight w:val="467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59" w:rsidRPr="00394E98" w:rsidRDefault="00501A4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359" w:rsidRPr="00394E98" w:rsidRDefault="00FE235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59" w:rsidRPr="00394E98" w:rsidRDefault="00C94736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iCs/>
                <w:sz w:val="24"/>
                <w:szCs w:val="24"/>
              </w:rPr>
              <w:t>Экскурсия «Природа – источник здоровья»</w:t>
            </w:r>
            <w:r w:rsidR="00EB1FBD" w:rsidRPr="00394E9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59" w:rsidRPr="00394E98" w:rsidRDefault="00FE235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59" w:rsidRPr="00394E98" w:rsidRDefault="00FE235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59" w:rsidRPr="00394E98" w:rsidRDefault="002B07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076D" w:rsidRPr="00394E98" w:rsidTr="00455402">
        <w:trPr>
          <w:trHeight w:val="467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6D" w:rsidRPr="00394E98" w:rsidRDefault="00501A4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076D" w:rsidRPr="00394E98" w:rsidRDefault="002B07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6D" w:rsidRPr="00394E98" w:rsidRDefault="00C97857" w:rsidP="0045540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Витамины.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6D" w:rsidRPr="00394E98" w:rsidRDefault="002B07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6D" w:rsidRPr="00394E98" w:rsidRDefault="002B07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6D" w:rsidRPr="00394E98" w:rsidRDefault="002B07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76D" w:rsidRPr="00394E98" w:rsidTr="00455402">
        <w:trPr>
          <w:trHeight w:val="467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6D" w:rsidRPr="00394E98" w:rsidRDefault="00501A4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6D" w:rsidRPr="00394E98" w:rsidRDefault="002B07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6D" w:rsidRPr="00394E98" w:rsidRDefault="002B076D" w:rsidP="0045540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sz w:val="24"/>
                <w:szCs w:val="24"/>
              </w:rPr>
              <w:t>Спортивный праздник «За здоровый образ жизни»</w:t>
            </w:r>
            <w:r w:rsidR="00EB1FBD" w:rsidRPr="00394E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6D" w:rsidRPr="00394E98" w:rsidRDefault="002B07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6D" w:rsidRPr="00394E98" w:rsidRDefault="002B07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6D" w:rsidRPr="00394E98" w:rsidRDefault="002B07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501A4C" w:rsidRPr="00BD518F" w:rsidRDefault="00501A4C" w:rsidP="0045540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A6E82" w:rsidRPr="00394E98" w:rsidRDefault="00CA6E82" w:rsidP="004554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E98">
        <w:rPr>
          <w:rFonts w:ascii="Times New Roman" w:hAnsi="Times New Roman" w:cs="Times New Roman"/>
          <w:b/>
          <w:bCs/>
          <w:sz w:val="24"/>
          <w:szCs w:val="24"/>
        </w:rPr>
        <w:t>4 класс</w:t>
      </w:r>
    </w:p>
    <w:tbl>
      <w:tblPr>
        <w:tblW w:w="14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2"/>
        <w:gridCol w:w="2846"/>
        <w:gridCol w:w="6794"/>
        <w:gridCol w:w="1264"/>
        <w:gridCol w:w="1421"/>
        <w:gridCol w:w="1423"/>
      </w:tblGrid>
      <w:tr w:rsidR="00CA6E82" w:rsidRPr="00394E98" w:rsidTr="00394E98">
        <w:trPr>
          <w:cantSplit/>
          <w:trHeight w:val="702"/>
        </w:trPr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394E98" w:rsidRDefault="00CA6E82" w:rsidP="00394E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82" w:rsidRPr="00394E98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модуля</w:t>
            </w:r>
          </w:p>
        </w:tc>
        <w:tc>
          <w:tcPr>
            <w:tcW w:w="6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394E98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394E98" w:rsidRDefault="00CA6E82" w:rsidP="00394E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</w:t>
            </w:r>
            <w:r w:rsidR="00394E98"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  <w:tc>
          <w:tcPr>
            <w:tcW w:w="2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82" w:rsidRPr="00394E98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виды занятий</w:t>
            </w:r>
          </w:p>
        </w:tc>
      </w:tr>
      <w:tr w:rsidR="00CA6E82" w:rsidRPr="00394E98" w:rsidTr="00394E98">
        <w:trPr>
          <w:cantSplit/>
          <w:trHeight w:val="602"/>
        </w:trPr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82" w:rsidRPr="00394E98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394E98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82" w:rsidRPr="00394E98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82" w:rsidRPr="00394E98" w:rsidRDefault="00CA6E8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394E98" w:rsidRDefault="00394E98" w:rsidP="004554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CA6E82"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еоретические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82" w:rsidRPr="00394E98" w:rsidRDefault="00394E98" w:rsidP="00394E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CA6E82" w:rsidRPr="00394E98">
              <w:rPr>
                <w:rFonts w:ascii="Times New Roman" w:hAnsi="Times New Roman" w:cs="Times New Roman"/>
                <w:b/>
                <w:sz w:val="24"/>
                <w:szCs w:val="24"/>
              </w:rPr>
              <w:t>рактические</w:t>
            </w:r>
          </w:p>
        </w:tc>
      </w:tr>
      <w:tr w:rsidR="00895937" w:rsidRPr="00394E98" w:rsidTr="00394E98">
        <w:trPr>
          <w:trHeight w:val="461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937" w:rsidRPr="00394E98" w:rsidRDefault="00734D39" w:rsidP="00394E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sz w:val="24"/>
                <w:szCs w:val="24"/>
              </w:rPr>
              <w:t>«Тропинка</w:t>
            </w:r>
            <w:r w:rsidR="00895937" w:rsidRPr="00394E98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здоровья»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37" w:rsidRPr="00394E98" w:rsidRDefault="00501A4C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5937" w:rsidRPr="00394E98" w:rsidTr="00394E98">
        <w:trPr>
          <w:trHeight w:val="461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Красивая улыбка человека. Практическая работа «Уход за зубами»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37" w:rsidRPr="00394E98" w:rsidRDefault="00C9785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95937" w:rsidRPr="00394E98" w:rsidTr="00394E98">
        <w:trPr>
          <w:trHeight w:val="461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37" w:rsidRPr="00394E98" w:rsidRDefault="00501A4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37" w:rsidRPr="00394E98" w:rsidRDefault="0059506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sz w:val="24"/>
                <w:szCs w:val="24"/>
              </w:rPr>
              <w:t>Вредные привычки и их профилактика.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37" w:rsidRPr="00394E98" w:rsidRDefault="00C9785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5937" w:rsidRPr="00394E98" w:rsidTr="00394E98">
        <w:trPr>
          <w:trHeight w:val="461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37" w:rsidRPr="00394E98" w:rsidRDefault="00501A4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37" w:rsidRPr="00394E98" w:rsidRDefault="00C97857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sz w:val="24"/>
                <w:szCs w:val="24"/>
              </w:rPr>
              <w:t>Питание и отдых</w:t>
            </w:r>
            <w:r w:rsidR="00336622" w:rsidRPr="00394E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37" w:rsidRPr="00394E98" w:rsidRDefault="00C9785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5937" w:rsidRPr="00394E98" w:rsidTr="00394E98">
        <w:trPr>
          <w:trHeight w:val="461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37" w:rsidRPr="00394E98" w:rsidRDefault="00501A4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37" w:rsidRPr="00394E98" w:rsidRDefault="00336622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sz w:val="24"/>
                <w:szCs w:val="24"/>
              </w:rPr>
              <w:t>Круглый стол «Как сохранить и укрепить своё здоровье»</w:t>
            </w:r>
            <w:r w:rsidR="00501A4C" w:rsidRPr="00394E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37" w:rsidRPr="00394E98" w:rsidRDefault="00C9785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5937" w:rsidRPr="00394E98" w:rsidTr="00394E98">
        <w:trPr>
          <w:trHeight w:val="461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37" w:rsidRPr="00394E98" w:rsidRDefault="00501A4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22" w:rsidRPr="00394E98" w:rsidRDefault="00336622" w:rsidP="0045540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94E9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Итоговое занятие. Гордо реет флаг здоровья.</w:t>
            </w:r>
          </w:p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37" w:rsidRPr="00394E98" w:rsidRDefault="00C9785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E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37" w:rsidRPr="00394E98" w:rsidRDefault="00895937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34D39" w:rsidRPr="00BD518F" w:rsidRDefault="00734D39" w:rsidP="0045540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34D39" w:rsidRPr="00BD518F" w:rsidRDefault="00734D39" w:rsidP="0045540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Литература</w:t>
      </w:r>
    </w:p>
    <w:p w:rsidR="00734D39" w:rsidRPr="00BD518F" w:rsidRDefault="00734D39" w:rsidP="0045540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Антропова, М.В., Кузнецова, Л.М.  Режим дня школьника. М.:</w:t>
      </w:r>
      <w:r w:rsidR="006075FD"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изд. Центр «Вентана-граф»</w:t>
      </w: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.- 205 с.</w:t>
      </w:r>
    </w:p>
    <w:p w:rsidR="00C97857" w:rsidRPr="00BD518F" w:rsidRDefault="00C97857" w:rsidP="0045540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Артюхова, И.С. Азбука безопасной и здоровой жизни. М.: «Русское слово» 2017. – 80 с.</w:t>
      </w:r>
    </w:p>
    <w:p w:rsidR="00C97857" w:rsidRPr="00BD518F" w:rsidRDefault="00C97857" w:rsidP="0045540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Бакунина, М.И. Основы здорового образа жизни.  М.: «Русское слово» 2017. – 64 с.</w:t>
      </w:r>
    </w:p>
    <w:p w:rsidR="00734D39" w:rsidRPr="00BD518F" w:rsidRDefault="00734D39" w:rsidP="0045540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Дереклеева, Н.И. Двигательные игры, тренинги и уроки здоровья: 1-5 классы. – М.: ВАКО, 2007 г. - / Мастерская учителя.</w:t>
      </w:r>
    </w:p>
    <w:p w:rsidR="00734D39" w:rsidRPr="00BD518F" w:rsidRDefault="00734D39" w:rsidP="0045540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Дереклеева, Н.И. Справочник классного руководителя: 1-4 классы / Под ред. И.С. Артюховой. – М.: ВАКО, 2007 г., - 167 с. (Педагогика. Психология. Управление.)</w:t>
      </w:r>
    </w:p>
    <w:p w:rsidR="00734D39" w:rsidRPr="00BD518F" w:rsidRDefault="00734D39" w:rsidP="0045540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Ковалько, В.И. Здоровьесберегающие технологии в начальной школе [Текст] : 1-4 классы / В.И. Ковалько. – М. :Вако, 2004. – 124 c.</w:t>
      </w:r>
    </w:p>
    <w:p w:rsidR="00734D39" w:rsidRPr="00BD518F" w:rsidRDefault="00734D39" w:rsidP="0045540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Ковалько, В.И. Школа физкультминуток (1-11 классы): Практические разработки физкультминуток, гимнастических комплексов, подвижных игр для младших школьников. – М.: ВАКО, 2007 г. – / Мастерская учителя.</w:t>
      </w:r>
    </w:p>
    <w:p w:rsidR="00734D39" w:rsidRPr="00BD518F" w:rsidRDefault="00734D39" w:rsidP="0045540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Патрикеев, А.Ю.  Подвижные игры.1-4 класса. М.: Вако, 2007. - 176с. - / Мозаика детского отдыха.</w:t>
      </w:r>
    </w:p>
    <w:p w:rsidR="00734D39" w:rsidRPr="00BD518F" w:rsidRDefault="00734D39" w:rsidP="0045540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Синягина, Н.Ю. Как сохранить и укрепить здоровье детей: психологические установки и упражнения [Текст] / Н.Ю. Синягина, И.В. Кузнецова. – М.: Владос, 2008. – 112 с.</w:t>
      </w:r>
    </w:p>
    <w:p w:rsidR="00734D39" w:rsidRPr="00BD518F" w:rsidRDefault="00734D39" w:rsidP="0045540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Смирнов, Н.К. Здоровьесберегающие образовательные технологии в работе учителя и Школы. М.: АРКТИ, 2009. – 268 с.</w:t>
      </w:r>
    </w:p>
    <w:p w:rsidR="00014031" w:rsidRPr="00BD518F" w:rsidRDefault="00014031" w:rsidP="004554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394E98" w:rsidRDefault="00394E98" w:rsidP="004554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sectPr w:rsidR="00394E98" w:rsidSect="00BD518F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014031" w:rsidRPr="00BD518F" w:rsidRDefault="00014031" w:rsidP="004554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Духовно – нравственное направление.</w:t>
      </w:r>
    </w:p>
    <w:p w:rsidR="00014031" w:rsidRPr="00BD518F" w:rsidRDefault="00014031" w:rsidP="004554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Программа «Я – гражданин России».</w:t>
      </w:r>
    </w:p>
    <w:p w:rsidR="00083752" w:rsidRPr="00BD518F" w:rsidRDefault="00083752" w:rsidP="004554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Пояснительная записка</w:t>
      </w:r>
    </w:p>
    <w:p w:rsidR="00370074" w:rsidRPr="00BD518F" w:rsidRDefault="00014031" w:rsidP="004554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hAnsi="Times New Roman" w:cs="Times New Roman"/>
          <w:sz w:val="24"/>
          <w:szCs w:val="24"/>
        </w:rPr>
        <w:t xml:space="preserve">Начальная школа призвана </w:t>
      </w:r>
      <w:r w:rsidRPr="00BD518F">
        <w:rPr>
          <w:rFonts w:ascii="Times New Roman" w:eastAsia="Times New Roman" w:hAnsi="Times New Roman" w:cs="Times New Roman"/>
          <w:sz w:val="24"/>
          <w:szCs w:val="24"/>
        </w:rPr>
        <w:t>воспитывать лучшие нравственные качества учащихся, любовь к Отечеству, своему народу, его языку, духовным ценностям, уважительное отношение к другим народам и их национальным культурам, способствовать разностороннему и гармоничному развитию младших школьников, раскрытию их творческих способностей</w:t>
      </w:r>
      <w:r w:rsidR="00C97857" w:rsidRPr="00BD518F">
        <w:rPr>
          <w:rFonts w:ascii="Times New Roman" w:eastAsia="Times New Roman" w:hAnsi="Times New Roman" w:cs="Times New Roman"/>
          <w:sz w:val="24"/>
          <w:szCs w:val="24"/>
        </w:rPr>
        <w:t>.</w:t>
      </w:r>
      <w:r w:rsidR="001E75F4" w:rsidRPr="00BD51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патриота страны – одно из главных условий национального возрождения. Патриот – это человек, преданный и любящий свою Отчизну, свой народ; человек умеющий реагировать на изменения в обществе, защищать свое право.</w:t>
      </w:r>
      <w:r w:rsidR="006075FD"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0074" w:rsidRPr="00BD518F">
        <w:rPr>
          <w:rFonts w:ascii="Times New Roman" w:hAnsi="Times New Roman" w:cs="Times New Roman"/>
          <w:sz w:val="24"/>
          <w:szCs w:val="24"/>
        </w:rPr>
        <w:t>Настоящая программа является программой воспитания патриотизма у младших школьников.</w:t>
      </w:r>
      <w:r w:rsidR="001E75F4" w:rsidRPr="00BD518F">
        <w:rPr>
          <w:rFonts w:ascii="Times New Roman" w:hAnsi="Times New Roman" w:cs="Times New Roman"/>
          <w:sz w:val="24"/>
          <w:szCs w:val="24"/>
        </w:rPr>
        <w:t xml:space="preserve">  </w:t>
      </w:r>
      <w:r w:rsidR="00370074" w:rsidRPr="00BD518F">
        <w:rPr>
          <w:rFonts w:ascii="Times New Roman" w:hAnsi="Times New Roman" w:cs="Times New Roman"/>
          <w:sz w:val="24"/>
          <w:szCs w:val="24"/>
        </w:rPr>
        <w:t>Патриотизм как со</w:t>
      </w:r>
      <w:r w:rsidR="00CD1F39" w:rsidRPr="00BD518F">
        <w:rPr>
          <w:rFonts w:ascii="Times New Roman" w:hAnsi="Times New Roman" w:cs="Times New Roman"/>
          <w:sz w:val="24"/>
          <w:szCs w:val="24"/>
        </w:rPr>
        <w:t>циальное явление -</w:t>
      </w:r>
      <w:r w:rsidR="00370074" w:rsidRPr="00BD518F">
        <w:rPr>
          <w:rFonts w:ascii="Times New Roman" w:hAnsi="Times New Roman" w:cs="Times New Roman"/>
          <w:sz w:val="24"/>
          <w:szCs w:val="24"/>
        </w:rPr>
        <w:t xml:space="preserve"> основа существования и развития любых наций и государственности.</w:t>
      </w:r>
      <w:r w:rsidR="006075FD" w:rsidRPr="00BD518F">
        <w:rPr>
          <w:rFonts w:ascii="Times New Roman" w:hAnsi="Times New Roman" w:cs="Times New Roman"/>
          <w:sz w:val="24"/>
          <w:szCs w:val="24"/>
        </w:rPr>
        <w:t xml:space="preserve"> </w:t>
      </w:r>
      <w:r w:rsidR="00370074" w:rsidRPr="00BD518F">
        <w:rPr>
          <w:rFonts w:ascii="Times New Roman" w:hAnsi="Times New Roman" w:cs="Times New Roman"/>
          <w:sz w:val="24"/>
          <w:szCs w:val="24"/>
        </w:rPr>
        <w:t>Формирование патриотического сознания – основа духовно-нравственного воспитания детей.</w:t>
      </w:r>
    </w:p>
    <w:p w:rsidR="00956CF1" w:rsidRPr="00BD518F" w:rsidRDefault="00956CF1" w:rsidP="00455402">
      <w:pPr>
        <w:pStyle w:val="a3"/>
        <w:tabs>
          <w:tab w:val="left" w:pos="1260"/>
          <w:tab w:val="left" w:pos="1800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BD518F">
        <w:rPr>
          <w:rFonts w:ascii="Times New Roman" w:eastAsia="Times New Roman" w:hAnsi="Times New Roman"/>
          <w:b/>
          <w:sz w:val="24"/>
          <w:szCs w:val="24"/>
        </w:rPr>
        <w:t>Цели:</w:t>
      </w:r>
    </w:p>
    <w:p w:rsidR="00956CF1" w:rsidRPr="00BD518F" w:rsidRDefault="00956CF1" w:rsidP="00394E98">
      <w:pPr>
        <w:pStyle w:val="a3"/>
        <w:numPr>
          <w:ilvl w:val="0"/>
          <w:numId w:val="14"/>
        </w:numPr>
        <w:tabs>
          <w:tab w:val="left" w:pos="284"/>
          <w:tab w:val="left" w:pos="1260"/>
          <w:tab w:val="left" w:pos="1800"/>
        </w:tabs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BD518F">
        <w:rPr>
          <w:rFonts w:ascii="Times New Roman" w:eastAsia="Times New Roman" w:hAnsi="Times New Roman"/>
          <w:sz w:val="24"/>
          <w:szCs w:val="24"/>
        </w:rPr>
        <w:t>воспитание гуманного, творческого, социально активного человека, с уважением относящегося к культурному достоянию человечества;</w:t>
      </w:r>
    </w:p>
    <w:p w:rsidR="00956CF1" w:rsidRPr="00BD518F" w:rsidRDefault="00956CF1" w:rsidP="00394E98">
      <w:pPr>
        <w:pStyle w:val="a3"/>
        <w:numPr>
          <w:ilvl w:val="0"/>
          <w:numId w:val="14"/>
        </w:numPr>
        <w:tabs>
          <w:tab w:val="left" w:pos="284"/>
          <w:tab w:val="left" w:pos="1260"/>
          <w:tab w:val="left" w:pos="1800"/>
        </w:tabs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BD518F">
        <w:rPr>
          <w:rFonts w:ascii="Times New Roman" w:eastAsia="Times New Roman" w:hAnsi="Times New Roman"/>
          <w:sz w:val="24"/>
          <w:szCs w:val="24"/>
        </w:rPr>
        <w:t xml:space="preserve"> формирование основ патриотизма (воспитание качеств человека, которые составляют основу его коммуникативной, гражданской и социальной активности, развитие творческих способностей, воспитание уважения к культуре и истории семьи).</w:t>
      </w:r>
    </w:p>
    <w:p w:rsidR="00956CF1" w:rsidRPr="00BD518F" w:rsidRDefault="00956CF1" w:rsidP="00394E9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518F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:rsidR="00956CF1" w:rsidRPr="00BD518F" w:rsidRDefault="00CD1F39" w:rsidP="00394E98">
      <w:pPr>
        <w:pStyle w:val="a5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</w:rPr>
        <w:t>воспитывать</w:t>
      </w:r>
      <w:r w:rsidR="00956CF1" w:rsidRPr="00BD518F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</w:t>
      </w:r>
      <w:r w:rsidR="00C97857" w:rsidRPr="00BD518F">
        <w:rPr>
          <w:rFonts w:ascii="Times New Roman" w:eastAsia="Times New Roman" w:hAnsi="Times New Roman" w:cs="Times New Roman"/>
          <w:sz w:val="24"/>
          <w:szCs w:val="24"/>
        </w:rPr>
        <w:t>патриотические</w:t>
      </w:r>
      <w:r w:rsidRPr="00BD518F">
        <w:rPr>
          <w:rFonts w:ascii="Times New Roman" w:eastAsia="Times New Roman" w:hAnsi="Times New Roman" w:cs="Times New Roman"/>
          <w:sz w:val="24"/>
          <w:szCs w:val="24"/>
        </w:rPr>
        <w:t xml:space="preserve"> чувств</w:t>
      </w:r>
      <w:r w:rsidR="00C97857" w:rsidRPr="00BD518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D518F">
        <w:rPr>
          <w:rFonts w:ascii="Times New Roman" w:eastAsia="Times New Roman" w:hAnsi="Times New Roman" w:cs="Times New Roman"/>
          <w:sz w:val="24"/>
          <w:szCs w:val="24"/>
        </w:rPr>
        <w:t>: любовь</w:t>
      </w:r>
      <w:r w:rsidR="00956CF1" w:rsidRPr="00BD518F">
        <w:rPr>
          <w:rFonts w:ascii="Times New Roman" w:eastAsia="Times New Roman" w:hAnsi="Times New Roman" w:cs="Times New Roman"/>
          <w:sz w:val="24"/>
          <w:szCs w:val="24"/>
        </w:rPr>
        <w:t xml:space="preserve"> к своему селу, к своей Родине, её историческому прошлому и традициям; </w:t>
      </w:r>
    </w:p>
    <w:p w:rsidR="00370074" w:rsidRPr="00BD518F" w:rsidRDefault="00CD1F39" w:rsidP="00394E98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 xml:space="preserve">прививать </w:t>
      </w:r>
      <w:r w:rsidR="00370074" w:rsidRPr="00BD518F">
        <w:rPr>
          <w:rFonts w:ascii="Times New Roman" w:hAnsi="Times New Roman" w:cs="Times New Roman"/>
          <w:sz w:val="24"/>
          <w:szCs w:val="24"/>
        </w:rPr>
        <w:t xml:space="preserve"> чувства гордости, глубокого уважения и почитания символов Российской Федерации, исторических святынь Отечества;</w:t>
      </w:r>
    </w:p>
    <w:p w:rsidR="00956CF1" w:rsidRPr="00BD518F" w:rsidRDefault="00CD1F39" w:rsidP="00394E98">
      <w:pPr>
        <w:pStyle w:val="a5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</w:rPr>
        <w:t>формировать</w:t>
      </w:r>
      <w:r w:rsidR="00956CF1" w:rsidRPr="00BD51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09A5" w:rsidRPr="00BD518F">
        <w:rPr>
          <w:rFonts w:ascii="Times New Roman" w:eastAsia="Times New Roman" w:hAnsi="Times New Roman" w:cs="Times New Roman"/>
          <w:sz w:val="24"/>
          <w:szCs w:val="24"/>
        </w:rPr>
        <w:t xml:space="preserve">навыки </w:t>
      </w:r>
      <w:r w:rsidR="00956CF1" w:rsidRPr="00BD518F">
        <w:rPr>
          <w:rFonts w:ascii="Times New Roman" w:eastAsia="Times New Roman" w:hAnsi="Times New Roman" w:cs="Times New Roman"/>
          <w:sz w:val="24"/>
          <w:szCs w:val="24"/>
        </w:rPr>
        <w:t>обоснованного поведения в социальной среде и потребности участвовать в разнообразной поисковой, творческой созида</w:t>
      </w:r>
      <w:r w:rsidR="00C97857" w:rsidRPr="00BD518F">
        <w:rPr>
          <w:rFonts w:ascii="Times New Roman" w:eastAsia="Times New Roman" w:hAnsi="Times New Roman" w:cs="Times New Roman"/>
          <w:sz w:val="24"/>
          <w:szCs w:val="24"/>
        </w:rPr>
        <w:t>тельной деятельности в социуме;</w:t>
      </w:r>
    </w:p>
    <w:p w:rsidR="00370074" w:rsidRPr="00BD518F" w:rsidRDefault="006D09A5" w:rsidP="00394E98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формировать</w:t>
      </w:r>
      <w:r w:rsidR="00370074" w:rsidRPr="00BD518F">
        <w:rPr>
          <w:rFonts w:ascii="Times New Roman" w:hAnsi="Times New Roman" w:cs="Times New Roman"/>
          <w:sz w:val="24"/>
          <w:szCs w:val="24"/>
        </w:rPr>
        <w:t xml:space="preserve"> культур</w:t>
      </w:r>
      <w:r w:rsidRPr="00BD518F">
        <w:rPr>
          <w:rFonts w:ascii="Times New Roman" w:hAnsi="Times New Roman" w:cs="Times New Roman"/>
          <w:sz w:val="24"/>
          <w:szCs w:val="24"/>
        </w:rPr>
        <w:t>у</w:t>
      </w:r>
      <w:r w:rsidR="00370074" w:rsidRPr="00BD518F">
        <w:rPr>
          <w:rFonts w:ascii="Times New Roman" w:hAnsi="Times New Roman" w:cs="Times New Roman"/>
          <w:sz w:val="24"/>
          <w:szCs w:val="24"/>
        </w:rPr>
        <w:t xml:space="preserve"> межнационального общения;</w:t>
      </w:r>
    </w:p>
    <w:p w:rsidR="00370074" w:rsidRPr="00BD518F" w:rsidRDefault="006D09A5" w:rsidP="00394E98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формировать традиции</w:t>
      </w:r>
      <w:r w:rsidR="00370074" w:rsidRPr="00BD518F">
        <w:rPr>
          <w:rFonts w:ascii="Times New Roman" w:hAnsi="Times New Roman" w:cs="Times New Roman"/>
          <w:sz w:val="24"/>
          <w:szCs w:val="24"/>
        </w:rPr>
        <w:t xml:space="preserve"> в коллективе.</w:t>
      </w:r>
    </w:p>
    <w:p w:rsidR="00370074" w:rsidRPr="00BD518F" w:rsidRDefault="00370074" w:rsidP="004554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518F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</w:t>
      </w:r>
    </w:p>
    <w:p w:rsidR="00C365A3" w:rsidRPr="00394E98" w:rsidRDefault="00C365A3" w:rsidP="004554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94E98">
        <w:rPr>
          <w:rFonts w:ascii="Times New Roman" w:hAnsi="Times New Roman" w:cs="Times New Roman"/>
          <w:b/>
          <w:sz w:val="24"/>
          <w:szCs w:val="24"/>
          <w:u w:val="single"/>
        </w:rPr>
        <w:t>Личностные</w:t>
      </w:r>
    </w:p>
    <w:p w:rsidR="00C365A3" w:rsidRPr="00BD518F" w:rsidRDefault="00C365A3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- сформированность уважительного отношения к истории и культуре других народов;</w:t>
      </w:r>
    </w:p>
    <w:p w:rsidR="00C365A3" w:rsidRPr="00BD518F" w:rsidRDefault="00C97857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 xml:space="preserve">- </w:t>
      </w:r>
      <w:r w:rsidR="006D09A5" w:rsidRPr="00BD518F">
        <w:rPr>
          <w:rFonts w:ascii="Times New Roman" w:hAnsi="Times New Roman" w:cs="Times New Roman"/>
          <w:sz w:val="24"/>
          <w:szCs w:val="24"/>
        </w:rPr>
        <w:t>сформированность</w:t>
      </w:r>
      <w:r w:rsidR="00C365A3" w:rsidRPr="00BD518F">
        <w:rPr>
          <w:rFonts w:ascii="Times New Roman" w:hAnsi="Times New Roman" w:cs="Times New Roman"/>
          <w:sz w:val="24"/>
          <w:szCs w:val="24"/>
        </w:rPr>
        <w:t xml:space="preserve"> поняти</w:t>
      </w:r>
      <w:r w:rsidRPr="00BD518F">
        <w:rPr>
          <w:rFonts w:ascii="Times New Roman" w:hAnsi="Times New Roman" w:cs="Times New Roman"/>
          <w:sz w:val="24"/>
          <w:szCs w:val="24"/>
        </w:rPr>
        <w:t>я</w:t>
      </w:r>
      <w:r w:rsidR="00C365A3" w:rsidRPr="00BD518F">
        <w:rPr>
          <w:rFonts w:ascii="Times New Roman" w:hAnsi="Times New Roman" w:cs="Times New Roman"/>
          <w:sz w:val="24"/>
          <w:szCs w:val="24"/>
        </w:rPr>
        <w:t xml:space="preserve"> «Родина», «Отечество», «семейные ценности», «семья»; </w:t>
      </w:r>
    </w:p>
    <w:p w:rsidR="00C365A3" w:rsidRPr="00BD518F" w:rsidRDefault="00C365A3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- осознание себя членом общества и государства самоопределение своей российской гражданской идентичности, чувство любви к своей стране, выражающееся в ин</w:t>
      </w:r>
      <w:r w:rsidR="00C97857" w:rsidRPr="00BD518F">
        <w:rPr>
          <w:rFonts w:ascii="Times New Roman" w:hAnsi="Times New Roman" w:cs="Times New Roman"/>
          <w:sz w:val="24"/>
          <w:szCs w:val="24"/>
        </w:rPr>
        <w:t>тересе к ее истории и культуре;</w:t>
      </w:r>
    </w:p>
    <w:p w:rsidR="00C365A3" w:rsidRPr="00BD518F" w:rsidRDefault="00C365A3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 xml:space="preserve">- </w:t>
      </w:r>
      <w:r w:rsidR="006D09A5" w:rsidRPr="00BD518F">
        <w:rPr>
          <w:rFonts w:ascii="Times New Roman" w:hAnsi="Times New Roman" w:cs="Times New Roman"/>
          <w:sz w:val="24"/>
          <w:szCs w:val="24"/>
        </w:rPr>
        <w:t xml:space="preserve">проявлять </w:t>
      </w:r>
      <w:r w:rsidRPr="00BD518F">
        <w:rPr>
          <w:rFonts w:ascii="Times New Roman" w:hAnsi="Times New Roman" w:cs="Times New Roman"/>
          <w:sz w:val="24"/>
          <w:szCs w:val="24"/>
        </w:rPr>
        <w:t>уважение к людям других национальностей, вероисповедания, культуры на основе понимания и принятия базовых общечеловеческих ценностей.</w:t>
      </w:r>
    </w:p>
    <w:p w:rsidR="00C365A3" w:rsidRPr="00394E98" w:rsidRDefault="00C365A3" w:rsidP="004554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94E98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</w:p>
    <w:p w:rsidR="00C365A3" w:rsidRPr="00BD518F" w:rsidRDefault="00C365A3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Регулятивные:</w:t>
      </w:r>
    </w:p>
    <w:p w:rsidR="006075FD" w:rsidRPr="00BD518F" w:rsidRDefault="006075FD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 xml:space="preserve">- </w:t>
      </w:r>
      <w:r w:rsidR="00C365A3" w:rsidRPr="00BD518F">
        <w:rPr>
          <w:rFonts w:ascii="Times New Roman" w:hAnsi="Times New Roman" w:cs="Times New Roman"/>
          <w:sz w:val="24"/>
          <w:szCs w:val="24"/>
        </w:rPr>
        <w:t>регулировать собственную</w:t>
      </w:r>
      <w:r w:rsidRPr="00BD518F">
        <w:rPr>
          <w:rFonts w:ascii="Times New Roman" w:hAnsi="Times New Roman" w:cs="Times New Roman"/>
          <w:sz w:val="24"/>
          <w:szCs w:val="24"/>
        </w:rPr>
        <w:t xml:space="preserve"> деятельность с помощью учителя;</w:t>
      </w:r>
    </w:p>
    <w:p w:rsidR="00C365A3" w:rsidRPr="00BD518F" w:rsidRDefault="00C365A3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 xml:space="preserve">- </w:t>
      </w:r>
      <w:r w:rsidR="006D09A5" w:rsidRPr="00BD518F">
        <w:rPr>
          <w:rFonts w:ascii="Times New Roman" w:hAnsi="Times New Roman" w:cs="Times New Roman"/>
          <w:sz w:val="24"/>
          <w:szCs w:val="24"/>
        </w:rPr>
        <w:t xml:space="preserve">применять </w:t>
      </w:r>
      <w:r w:rsidRPr="00BD518F">
        <w:rPr>
          <w:rFonts w:ascii="Times New Roman" w:hAnsi="Times New Roman" w:cs="Times New Roman"/>
          <w:sz w:val="24"/>
          <w:szCs w:val="24"/>
        </w:rPr>
        <w:t>правил</w:t>
      </w:r>
      <w:r w:rsidR="006D09A5" w:rsidRPr="00BD518F">
        <w:rPr>
          <w:rFonts w:ascii="Times New Roman" w:hAnsi="Times New Roman" w:cs="Times New Roman"/>
          <w:sz w:val="24"/>
          <w:szCs w:val="24"/>
        </w:rPr>
        <w:t>а</w:t>
      </w:r>
      <w:r w:rsidRPr="00BD518F">
        <w:rPr>
          <w:rFonts w:ascii="Times New Roman" w:hAnsi="Times New Roman" w:cs="Times New Roman"/>
          <w:sz w:val="24"/>
          <w:szCs w:val="24"/>
        </w:rPr>
        <w:t xml:space="preserve"> и норм</w:t>
      </w:r>
      <w:r w:rsidR="006D09A5" w:rsidRPr="00BD518F">
        <w:rPr>
          <w:rFonts w:ascii="Times New Roman" w:hAnsi="Times New Roman" w:cs="Times New Roman"/>
          <w:sz w:val="24"/>
          <w:szCs w:val="24"/>
        </w:rPr>
        <w:t>ы</w:t>
      </w:r>
      <w:r w:rsidRPr="00BD518F">
        <w:rPr>
          <w:rFonts w:ascii="Times New Roman" w:hAnsi="Times New Roman" w:cs="Times New Roman"/>
          <w:sz w:val="24"/>
          <w:szCs w:val="24"/>
        </w:rPr>
        <w:t xml:space="preserve"> социокультурного взаимодействия со взрослыми и сверстниками в сообществах разного типа (класс, школа, семья, учре</w:t>
      </w:r>
      <w:r w:rsidR="00C97857" w:rsidRPr="00BD518F">
        <w:rPr>
          <w:rFonts w:ascii="Times New Roman" w:hAnsi="Times New Roman" w:cs="Times New Roman"/>
          <w:sz w:val="24"/>
          <w:szCs w:val="24"/>
        </w:rPr>
        <w:t>ждения культуры в городе и т.д.);</w:t>
      </w:r>
    </w:p>
    <w:p w:rsidR="00C365A3" w:rsidRPr="00BD518F" w:rsidRDefault="006D09A5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lastRenderedPageBreak/>
        <w:t>- применять  навыки</w:t>
      </w:r>
      <w:r w:rsidR="00C365A3" w:rsidRPr="00BD518F">
        <w:rPr>
          <w:rFonts w:ascii="Times New Roman" w:hAnsi="Times New Roman" w:cs="Times New Roman"/>
          <w:sz w:val="24"/>
          <w:szCs w:val="24"/>
        </w:rPr>
        <w:t xml:space="preserve"> кул</w:t>
      </w:r>
      <w:r w:rsidRPr="00BD518F">
        <w:rPr>
          <w:rFonts w:ascii="Times New Roman" w:hAnsi="Times New Roman" w:cs="Times New Roman"/>
          <w:sz w:val="24"/>
          <w:szCs w:val="24"/>
        </w:rPr>
        <w:t>ьтурного</w:t>
      </w:r>
      <w:r w:rsidR="00C365A3" w:rsidRPr="00BD518F">
        <w:rPr>
          <w:rFonts w:ascii="Times New Roman" w:hAnsi="Times New Roman" w:cs="Times New Roman"/>
          <w:sz w:val="24"/>
          <w:szCs w:val="24"/>
        </w:rPr>
        <w:t xml:space="preserve"> общения (дома, в школе, в обществе).</w:t>
      </w:r>
    </w:p>
    <w:p w:rsidR="00C365A3" w:rsidRPr="00BD518F" w:rsidRDefault="00C365A3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Познавательные:</w:t>
      </w:r>
    </w:p>
    <w:p w:rsidR="00C365A3" w:rsidRPr="00BD518F" w:rsidRDefault="00C365A3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- правильно воспроизводить  название страны, региона, где живет учащийся, родного города</w:t>
      </w:r>
      <w:r w:rsidR="009E0F00" w:rsidRPr="00BD518F">
        <w:rPr>
          <w:rFonts w:ascii="Times New Roman" w:hAnsi="Times New Roman" w:cs="Times New Roman"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sz w:val="24"/>
          <w:szCs w:val="24"/>
        </w:rPr>
        <w:t>(села);</w:t>
      </w:r>
    </w:p>
    <w:p w:rsidR="00C365A3" w:rsidRPr="00BD518F" w:rsidRDefault="00C365A3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- давать определения</w:t>
      </w:r>
      <w:r w:rsidR="006075FD" w:rsidRPr="00BD518F">
        <w:rPr>
          <w:rFonts w:ascii="Times New Roman" w:hAnsi="Times New Roman" w:cs="Times New Roman"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sz w:val="24"/>
          <w:szCs w:val="24"/>
        </w:rPr>
        <w:t xml:space="preserve">(на уровне обобщенных представлений и первоначальных понятий) </w:t>
      </w:r>
      <w:r w:rsidRPr="00BD518F">
        <w:rPr>
          <w:rFonts w:ascii="Times New Roman" w:hAnsi="Times New Roman" w:cs="Times New Roman"/>
          <w:bCs/>
          <w:sz w:val="24"/>
          <w:szCs w:val="24"/>
        </w:rPr>
        <w:t>значения ключевых слов:</w:t>
      </w:r>
      <w:r w:rsidRPr="00BD518F">
        <w:rPr>
          <w:rFonts w:ascii="Times New Roman" w:hAnsi="Times New Roman" w:cs="Times New Roman"/>
          <w:sz w:val="24"/>
          <w:szCs w:val="24"/>
        </w:rPr>
        <w:t xml:space="preserve"> гражданин России, его права и обязанности; Родина, столица, государство, государственная символика, праздники, народы, населяющие Россию (в отдельных примерах);</w:t>
      </w:r>
    </w:p>
    <w:p w:rsidR="00C365A3" w:rsidRPr="00BD518F" w:rsidRDefault="00C365A3" w:rsidP="004554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- называть и различать семейные, школьные, государственные праздники.</w:t>
      </w:r>
    </w:p>
    <w:p w:rsidR="00C365A3" w:rsidRPr="00BD518F" w:rsidRDefault="00C365A3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Коммуникативные:</w:t>
      </w:r>
    </w:p>
    <w:p w:rsidR="00C365A3" w:rsidRPr="00BD518F" w:rsidRDefault="00C365A3" w:rsidP="00394E98">
      <w:pPr>
        <w:numPr>
          <w:ilvl w:val="0"/>
          <w:numId w:val="17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оценивать поступки других с позиции добра и зла;</w:t>
      </w:r>
    </w:p>
    <w:p w:rsidR="00C365A3" w:rsidRPr="00BD518F" w:rsidRDefault="00C365A3" w:rsidP="00394E98">
      <w:pPr>
        <w:pStyle w:val="a5"/>
        <w:numPr>
          <w:ilvl w:val="0"/>
          <w:numId w:val="17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уважительно относиться к своему дому, семье, истории русского народа;</w:t>
      </w:r>
    </w:p>
    <w:p w:rsidR="00C365A3" w:rsidRPr="00BD518F" w:rsidRDefault="00C365A3" w:rsidP="00394E98">
      <w:pPr>
        <w:pStyle w:val="a5"/>
        <w:numPr>
          <w:ilvl w:val="0"/>
          <w:numId w:val="17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поступать сообразно полученным знаниям в реальных жизненных ситуациях.</w:t>
      </w:r>
    </w:p>
    <w:p w:rsidR="00F07358" w:rsidRPr="00BD518F" w:rsidRDefault="00F07358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365A3" w:rsidRPr="00BD518F" w:rsidRDefault="00C365A3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C365A3" w:rsidRPr="00394E98" w:rsidRDefault="00C365A3" w:rsidP="004554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E98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3"/>
        <w:gridCol w:w="2553"/>
        <w:gridCol w:w="6096"/>
        <w:gridCol w:w="1134"/>
        <w:gridCol w:w="1275"/>
        <w:gridCol w:w="1276"/>
      </w:tblGrid>
      <w:tr w:rsidR="00CF47B1" w:rsidRPr="00BD518F" w:rsidTr="00394E98">
        <w:trPr>
          <w:cantSplit/>
          <w:trHeight w:val="697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B1" w:rsidRPr="00BD518F" w:rsidRDefault="00CF47B1" w:rsidP="00394E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Название модуля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B1" w:rsidRPr="00BD518F" w:rsidRDefault="00CF47B1" w:rsidP="00394E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394E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394E98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 том числе виды занятий</w:t>
            </w:r>
          </w:p>
        </w:tc>
      </w:tr>
      <w:tr w:rsidR="00CF47B1" w:rsidRPr="00BD518F" w:rsidTr="00394E98">
        <w:trPr>
          <w:cantSplit/>
          <w:trHeight w:val="672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теоретические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B1" w:rsidRPr="00BD518F" w:rsidRDefault="00CF47B1" w:rsidP="00394E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практи-ческие</w:t>
            </w:r>
          </w:p>
        </w:tc>
      </w:tr>
      <w:tr w:rsidR="00CF47B1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7B1" w:rsidRPr="00BD518F" w:rsidRDefault="00CF47B1" w:rsidP="00394E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«Разноцветный мир»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47B1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«С чего начинается Родина?»</w:t>
            </w:r>
            <w:r w:rsidR="00376EA6"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Понятия</w:t>
            </w:r>
            <w:r w:rsidR="00376EA6"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«Родина», «страна», «государство».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47B1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B1" w:rsidRPr="00BD518F" w:rsidRDefault="00376EA6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Родной край – частица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6EA6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EA6" w:rsidRPr="00BD518F" w:rsidRDefault="00376EA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EA6" w:rsidRPr="00BD518F" w:rsidRDefault="00376EA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EA6" w:rsidRPr="00BD518F" w:rsidRDefault="00376EA6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Мои права и обязанности.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EA6" w:rsidRPr="00BD518F" w:rsidRDefault="00376EA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EA6" w:rsidRPr="00BD518F" w:rsidRDefault="00376EA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EA6" w:rsidRPr="00BD518F" w:rsidRDefault="00376EA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6EA6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EA6" w:rsidRPr="00BD518F" w:rsidRDefault="00376EA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EA6" w:rsidRPr="00BD518F" w:rsidRDefault="00376EA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EA6" w:rsidRPr="00BD518F" w:rsidRDefault="00376EA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Русский язык – как язык межнационального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EA6" w:rsidRPr="00BD518F" w:rsidRDefault="00376EA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EA6" w:rsidRPr="00BD518F" w:rsidRDefault="00376EA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EA6" w:rsidRPr="00BD518F" w:rsidRDefault="00376EA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6EA6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EA6" w:rsidRPr="00BD518F" w:rsidRDefault="00376EA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EA6" w:rsidRPr="00BD518F" w:rsidRDefault="00376EA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EA6" w:rsidRPr="00BD518F" w:rsidRDefault="00376EA6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Понятие «праздник». Традиции проведения семейных, государственных, профессиональных и школьных праздников.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EA6" w:rsidRPr="00BD518F" w:rsidRDefault="00376EA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EA6" w:rsidRPr="00BD518F" w:rsidRDefault="00376EA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EA6" w:rsidRPr="00BD518F" w:rsidRDefault="00376EA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9100E" w:rsidRPr="00BD518F" w:rsidRDefault="00E9100E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00E" w:rsidRPr="00394E98" w:rsidRDefault="00CF47B1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4E98"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3"/>
        <w:gridCol w:w="2553"/>
        <w:gridCol w:w="6096"/>
        <w:gridCol w:w="1134"/>
        <w:gridCol w:w="1275"/>
        <w:gridCol w:w="1276"/>
      </w:tblGrid>
      <w:tr w:rsidR="00CF47B1" w:rsidRPr="00BD518F" w:rsidTr="00394E98">
        <w:trPr>
          <w:cantSplit/>
          <w:trHeight w:val="697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 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Название модуля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B1" w:rsidRPr="00BD518F" w:rsidRDefault="00CF47B1" w:rsidP="00394E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394E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394E98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 том числе виды занятий</w:t>
            </w:r>
          </w:p>
        </w:tc>
      </w:tr>
      <w:tr w:rsidR="00CF47B1" w:rsidRPr="00BD518F" w:rsidTr="00394E98">
        <w:trPr>
          <w:cantSplit/>
          <w:trHeight w:val="602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теоретические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B1" w:rsidRPr="00BD518F" w:rsidRDefault="00CF47B1" w:rsidP="00394E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практи-ческие</w:t>
            </w:r>
          </w:p>
        </w:tc>
      </w:tr>
      <w:tr w:rsidR="00EB5620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FD" w:rsidRPr="00BD518F" w:rsidRDefault="00EB5620" w:rsidP="00394E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«С чего начинается Родина?»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620" w:rsidRPr="00BD518F" w:rsidRDefault="00376EA6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620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D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страна – Россия.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5620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дом и семья.</w:t>
            </w:r>
            <w:r w:rsidR="00532699" w:rsidRPr="00BD5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Основы этики семейных отношений.</w:t>
            </w:r>
            <w:r w:rsidR="006075FD"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18F">
              <w:rPr>
                <w:rFonts w:ascii="Times New Roman" w:eastAsia="Calibri" w:hAnsi="Times New Roman" w:cs="Times New Roman"/>
                <w:sz w:val="24"/>
                <w:szCs w:val="24"/>
              </w:rPr>
              <w:t>Права членов семьи.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B5620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 семьи. Примечай будни, а праздники сами придут.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5620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«Наша улица».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B5620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eastAsia="Times New Roman" w:hAnsi="Times New Roman" w:cs="Times New Roman"/>
                <w:sz w:val="24"/>
                <w:szCs w:val="24"/>
              </w:rPr>
              <w:t>Я - ученик. Права и обязанности школьника.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5620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F2649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r w:rsidR="00EB5620" w:rsidRPr="00BD518F">
              <w:rPr>
                <w:rFonts w:ascii="Times New Roman" w:hAnsi="Times New Roman" w:cs="Times New Roman"/>
                <w:sz w:val="24"/>
                <w:szCs w:val="24"/>
              </w:rPr>
              <w:t>моё родное</w:t>
            </w:r>
            <w:r w:rsidR="00EB5620" w:rsidRPr="00BD51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5620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F2649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- Родина моя. Обобщающее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EB5620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0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E9100E" w:rsidRPr="00BD518F" w:rsidRDefault="00E9100E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00E" w:rsidRPr="00BD518F" w:rsidRDefault="00CF47B1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3"/>
        <w:gridCol w:w="2553"/>
        <w:gridCol w:w="6096"/>
        <w:gridCol w:w="1134"/>
        <w:gridCol w:w="1275"/>
        <w:gridCol w:w="1276"/>
      </w:tblGrid>
      <w:tr w:rsidR="00CF47B1" w:rsidRPr="00BD518F" w:rsidTr="00394E98">
        <w:trPr>
          <w:cantSplit/>
          <w:trHeight w:val="590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№  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Название модуля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B1" w:rsidRPr="00BD518F" w:rsidRDefault="00CF47B1" w:rsidP="00394E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394E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394E98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 том числе виды занятий</w:t>
            </w:r>
          </w:p>
        </w:tc>
      </w:tr>
      <w:tr w:rsidR="00CF47B1" w:rsidRPr="00BD518F" w:rsidTr="00394E98">
        <w:trPr>
          <w:cantSplit/>
          <w:trHeight w:val="600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B1" w:rsidRPr="00BD518F" w:rsidRDefault="00CF47B1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теоретические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B1" w:rsidRPr="00BD518F" w:rsidRDefault="00CF47B1" w:rsidP="00394E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практи-ческие</w:t>
            </w:r>
          </w:p>
        </w:tc>
      </w:tr>
      <w:tr w:rsidR="008F25DA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5DA" w:rsidRPr="00BD518F" w:rsidRDefault="008F25DA" w:rsidP="00394E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«Я и моё Отечество»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DA" w:rsidRPr="00BD518F" w:rsidRDefault="00F2649A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F25DA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D5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жили наши предки славяне?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25DA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гостях у предков. (Сказочный марафон)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25DA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Богатырская наша сила. Русские героические сказки.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DA" w:rsidRPr="00BD518F" w:rsidRDefault="00F2649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25DA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солдат -  сам черт ему не брат!</w:t>
            </w:r>
            <w:r w:rsidR="00532699" w:rsidRPr="00BD5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44F05" w:rsidRPr="00BD518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сельского памятника. Односельчане – герои. Экскурсия.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DA" w:rsidRPr="00BD518F" w:rsidRDefault="00044F05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F25DA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DA" w:rsidRPr="00BD518F" w:rsidRDefault="00F2649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DA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Заочное путешествие по городам – героям.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DA" w:rsidRPr="00BD518F" w:rsidRDefault="00F2649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DA" w:rsidRPr="00BD518F" w:rsidRDefault="00F2649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25DA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DA" w:rsidRPr="00BD518F" w:rsidRDefault="00F2649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«Я горжусь своим Отечеством!»</w:t>
            </w:r>
            <w:r w:rsidR="00F2649A" w:rsidRPr="00BD5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Обобщающее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DA" w:rsidRPr="00BD518F" w:rsidRDefault="00F2649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DA" w:rsidRPr="00BD518F" w:rsidRDefault="00F2649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DA" w:rsidRPr="00BD518F" w:rsidRDefault="008F25D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94E98" w:rsidRDefault="00394E98" w:rsidP="00394E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100E" w:rsidRPr="00394E98" w:rsidRDefault="00420EDE" w:rsidP="00394E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4E98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3"/>
        <w:gridCol w:w="2553"/>
        <w:gridCol w:w="6096"/>
        <w:gridCol w:w="1134"/>
        <w:gridCol w:w="1275"/>
        <w:gridCol w:w="1276"/>
      </w:tblGrid>
      <w:tr w:rsidR="00420EDE" w:rsidRPr="00BD518F" w:rsidTr="00394E98">
        <w:trPr>
          <w:cantSplit/>
          <w:trHeight w:val="697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DE" w:rsidRPr="00BD518F" w:rsidRDefault="00420EDE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№  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DE" w:rsidRPr="00BD518F" w:rsidRDefault="00420EDE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Название модуля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DE" w:rsidRPr="00BD518F" w:rsidRDefault="00420EDE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DE" w:rsidRPr="00BD518F" w:rsidRDefault="00F82959" w:rsidP="00394E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394E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0EDE" w:rsidRPr="00BD518F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394E98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DE" w:rsidRPr="00BD518F" w:rsidRDefault="00420EDE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 том числе виды занятий</w:t>
            </w:r>
          </w:p>
        </w:tc>
      </w:tr>
      <w:tr w:rsidR="00420EDE" w:rsidRPr="00BD518F" w:rsidTr="00394E98">
        <w:trPr>
          <w:cantSplit/>
          <w:trHeight w:val="525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EDE" w:rsidRPr="00BD518F" w:rsidRDefault="00420EDE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DE" w:rsidRPr="00BD518F" w:rsidRDefault="00420EDE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EDE" w:rsidRPr="00BD518F" w:rsidRDefault="00420EDE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EDE" w:rsidRPr="00BD518F" w:rsidRDefault="00420EDE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DE" w:rsidRPr="00BD518F" w:rsidRDefault="00420EDE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теоретические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DE" w:rsidRPr="00BD518F" w:rsidRDefault="00420EDE" w:rsidP="00394E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практи-ческие</w:t>
            </w:r>
          </w:p>
        </w:tc>
      </w:tr>
      <w:tr w:rsidR="00500CE5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CE5" w:rsidRPr="00BD518F" w:rsidRDefault="00500CE5" w:rsidP="00394E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«Юный патриот»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E5" w:rsidRPr="00BD518F" w:rsidRDefault="00F2649A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0CE5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Россия – моя Родина</w:t>
            </w:r>
            <w:r w:rsidR="00044F05" w:rsidRPr="00BD5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CE5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E5" w:rsidRPr="00BD518F" w:rsidRDefault="003A63B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Без прошлого нет настоящего и будущего.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E5" w:rsidRPr="00BD518F" w:rsidRDefault="00044F05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CE5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E5" w:rsidRPr="00BD518F" w:rsidRDefault="00CF78C4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Я – гражданин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E5" w:rsidRPr="00BD518F" w:rsidRDefault="00CF78C4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CE5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E5" w:rsidRPr="00BD518F" w:rsidRDefault="00F2649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E5" w:rsidRPr="00BD518F" w:rsidRDefault="00CF78C4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Подвигу народа жить в веках!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E5" w:rsidRPr="00BD518F" w:rsidRDefault="00CF78C4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CE5" w:rsidRPr="00BD518F" w:rsidTr="00394E98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E5" w:rsidRPr="00BD518F" w:rsidRDefault="00F2649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E5" w:rsidRPr="00BD518F" w:rsidRDefault="0098012B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Конкурс рисунков «Мы за Мир!»</w:t>
            </w:r>
            <w:r w:rsidR="00F2649A" w:rsidRPr="00BD5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E5" w:rsidRPr="00BD518F" w:rsidRDefault="00F2649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E5" w:rsidRPr="00BD518F" w:rsidRDefault="00500CE5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CE5" w:rsidRPr="00BD518F" w:rsidRDefault="00F2649A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83698B" w:rsidRPr="00BD518F" w:rsidRDefault="0083698B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20E8" w:rsidRPr="00BD518F" w:rsidRDefault="000B20E8" w:rsidP="004554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Литература</w:t>
      </w:r>
    </w:p>
    <w:p w:rsidR="000B20E8" w:rsidRPr="00BD518F" w:rsidRDefault="000B20E8" w:rsidP="004554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Я живу в  России!    Т.А.Кудрявцева   Москва </w:t>
      </w:r>
      <w:r w:rsidR="0098012B"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Просвещение  Санкт-Петербург Спец Лит .</w:t>
      </w:r>
    </w:p>
    <w:p w:rsidR="000B20E8" w:rsidRPr="00BD518F" w:rsidRDefault="0098012B" w:rsidP="004554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Изучаем  права человека   В.В. Антонов Москва  « Вита –Пресс»</w:t>
      </w:r>
    </w:p>
    <w:p w:rsidR="000B20E8" w:rsidRPr="00BD518F" w:rsidRDefault="000B20E8" w:rsidP="004554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Азбука права: разработки занятий в начальной школе/ авт.-сост. Н.Н</w:t>
      </w:r>
      <w:r w:rsidR="0098012B"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.Бобкова. – Волгоград: Учитель.</w:t>
      </w:r>
    </w:p>
    <w:p w:rsidR="000B20E8" w:rsidRPr="00BD518F" w:rsidRDefault="000B20E8" w:rsidP="004554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 xml:space="preserve">Антонов, В. В. </w:t>
      </w: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Младшим школьникам о Всеобщей деклара</w:t>
      </w: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 xml:space="preserve">ции прав человека. - М.: Вита-Пресс, </w:t>
      </w:r>
    </w:p>
    <w:p w:rsidR="000B20E8" w:rsidRPr="00BD518F" w:rsidRDefault="000B20E8" w:rsidP="004554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 xml:space="preserve">Антонов, В. В. </w:t>
      </w: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Изучаем права человека: рабочая тетрадь для учащихся начальных</w:t>
      </w:r>
      <w:r w:rsidR="0098012B"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классов. -М.: Вита-Пресс.</w:t>
      </w:r>
    </w:p>
    <w:p w:rsidR="000B20E8" w:rsidRPr="00BD518F" w:rsidRDefault="000B20E8" w:rsidP="004554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 xml:space="preserve">Усачев, А. </w:t>
      </w: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Приключения маленького человека. - М.: РИО </w:t>
      </w:r>
      <w:r w:rsidR="0098012B"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«САМОВАР»,</w:t>
      </w:r>
    </w:p>
    <w:p w:rsidR="000B20E8" w:rsidRPr="00BD518F" w:rsidRDefault="000B20E8" w:rsidP="004554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 xml:space="preserve">Шабельник, Е. С. </w:t>
      </w: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Права ребенка. - М.: Вита-Пресс, </w:t>
      </w:r>
    </w:p>
    <w:p w:rsidR="000B20E8" w:rsidRPr="00BD518F" w:rsidRDefault="000B20E8" w:rsidP="004554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 xml:space="preserve">Шабельник, Е. С, Каширцева, Е. Г. </w:t>
      </w: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Ваши права: учеб.посо</w:t>
      </w: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</w:r>
      <w:r w:rsidR="0098012B"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бие. - М.: Вита-Пресс</w:t>
      </w:r>
    </w:p>
    <w:p w:rsidR="000B20E8" w:rsidRPr="00BD518F" w:rsidRDefault="000B20E8" w:rsidP="004554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 xml:space="preserve">Шкробова, М. А. </w:t>
      </w:r>
      <w:r w:rsidR="0098012B"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Граждановедение. - Ульяновск</w:t>
      </w: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:rsidR="000B20E8" w:rsidRPr="00BD518F" w:rsidRDefault="000B20E8" w:rsidP="004554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 xml:space="preserve">«Я - гражданин России» (Я - моя страна </w:t>
      </w: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</w:t>
      </w:r>
      <w:r w:rsidRPr="00BD518F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мой мир).</w:t>
      </w:r>
      <w:r w:rsidRPr="00BD518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Факультативный курс.</w:t>
      </w: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Авторы</w:t>
      </w:r>
      <w:r w:rsidR="00CF78C4"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: </w:t>
      </w: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>Н.Я.Чутко, О.Г.Фесенко. –</w:t>
      </w:r>
    </w:p>
    <w:p w:rsidR="00392E7A" w:rsidRPr="00BD518F" w:rsidRDefault="000B20E8" w:rsidP="00455402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  <w:r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Сборник программ для четырехлетней начальной шко</w:t>
      </w:r>
      <w:r w:rsidR="0098012B" w:rsidRPr="00BD518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лы. Система Л.В. Занкова. – </w:t>
      </w:r>
      <w:r w:rsidRPr="00BD518F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Хрестоматия «Твоя Россия»</w:t>
      </w:r>
    </w:p>
    <w:p w:rsidR="00394E98" w:rsidRDefault="00394E98" w:rsidP="00455402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sectPr w:rsidR="00394E98" w:rsidSect="00BD518F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392E7A" w:rsidRPr="00BD518F" w:rsidRDefault="00392E7A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Социальное </w:t>
      </w:r>
      <w:r w:rsidR="00083752" w:rsidRPr="00BD518F">
        <w:rPr>
          <w:rFonts w:ascii="Times New Roman" w:hAnsi="Times New Roman" w:cs="Times New Roman"/>
          <w:b/>
          <w:sz w:val="24"/>
          <w:szCs w:val="24"/>
        </w:rPr>
        <w:t>направление</w:t>
      </w:r>
    </w:p>
    <w:p w:rsidR="00083752" w:rsidRPr="00BD518F" w:rsidRDefault="00394E98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Программа </w:t>
      </w:r>
      <w:r w:rsidR="00083DE7" w:rsidRPr="00BD518F">
        <w:rPr>
          <w:rFonts w:ascii="Times New Roman" w:hAnsi="Times New Roman" w:cs="Times New Roman"/>
          <w:b/>
          <w:sz w:val="24"/>
          <w:szCs w:val="24"/>
        </w:rPr>
        <w:t xml:space="preserve">«Школа </w:t>
      </w:r>
      <w:r w:rsidR="00392E7A" w:rsidRPr="00BD518F">
        <w:rPr>
          <w:rFonts w:ascii="Times New Roman" w:hAnsi="Times New Roman" w:cs="Times New Roman"/>
          <w:b/>
          <w:sz w:val="24"/>
          <w:szCs w:val="24"/>
        </w:rPr>
        <w:t>общения»</w:t>
      </w:r>
    </w:p>
    <w:p w:rsidR="00083752" w:rsidRPr="00BD518F" w:rsidRDefault="00083752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92E7A" w:rsidRPr="00BD518F" w:rsidRDefault="00392E7A" w:rsidP="00394E9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 xml:space="preserve">Нравственность человека с детского возраста складывается из его добродетельных поступков, которые затем закрепляются в его сознании, что отражается в нравственной культуре личности. Наша основная задача - помочь </w:t>
      </w:r>
      <w:r w:rsidR="00BF79F7" w:rsidRPr="00BD518F">
        <w:rPr>
          <w:rFonts w:ascii="Times New Roman" w:hAnsi="Times New Roman" w:cs="Times New Roman"/>
          <w:sz w:val="24"/>
          <w:szCs w:val="24"/>
        </w:rPr>
        <w:t>первокласснику</w:t>
      </w:r>
      <w:r w:rsidRPr="00BD518F">
        <w:rPr>
          <w:rFonts w:ascii="Times New Roman" w:hAnsi="Times New Roman" w:cs="Times New Roman"/>
          <w:sz w:val="24"/>
          <w:szCs w:val="24"/>
        </w:rPr>
        <w:t xml:space="preserve"> разобраться в изменениях общества, стать человеком умеющим войти в это общество и жить в нём, принося пользу обществу, основываясь на твердых нравственных позициях. Именно в младшем школьном возрасте произошло глубокое, окрашенное чувством усвоение понятий, которые лягут в основу представлений ребёнка о сущности человека и общества, о достойном поведении людей, об ответственности каждого перед самим собой и окружающими. Тогда можно надеяться, что в  старшем возрасте дети смогут отстоять и утвердить эти ценности в своей деятельности.</w:t>
      </w:r>
    </w:p>
    <w:p w:rsidR="00392E7A" w:rsidRPr="00BD518F" w:rsidRDefault="00392E7A" w:rsidP="00394E9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В соответствии с Федеральным государственным образовательным стандартом начального общего образования программа  нравственного воспитания и развития опирается на следующие ценности: патриотические чувства гражданина России; гражданская идентификация; общечеловеческие ценности; личное нравственное  самосовершенствование.</w:t>
      </w:r>
    </w:p>
    <w:p w:rsidR="00B848E0" w:rsidRPr="00BD518F" w:rsidRDefault="00083752" w:rsidP="00394E9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Цель</w:t>
      </w:r>
      <w:r w:rsidRPr="00BD518F">
        <w:rPr>
          <w:rFonts w:ascii="Times New Roman" w:hAnsi="Times New Roman" w:cs="Times New Roman"/>
          <w:sz w:val="24"/>
          <w:szCs w:val="24"/>
        </w:rPr>
        <w:t>:</w:t>
      </w:r>
      <w:r w:rsidR="001E75F4" w:rsidRPr="00BD518F">
        <w:rPr>
          <w:rFonts w:ascii="Times New Roman" w:hAnsi="Times New Roman" w:cs="Times New Roman"/>
          <w:sz w:val="24"/>
          <w:szCs w:val="24"/>
        </w:rPr>
        <w:t xml:space="preserve"> </w:t>
      </w:r>
      <w:r w:rsidR="005407BC" w:rsidRPr="00BD518F">
        <w:rPr>
          <w:rFonts w:ascii="Times New Roman" w:hAnsi="Times New Roman" w:cs="Times New Roman"/>
          <w:sz w:val="24"/>
          <w:szCs w:val="24"/>
        </w:rPr>
        <w:t xml:space="preserve"> </w:t>
      </w:r>
      <w:r w:rsidR="00B848E0" w:rsidRPr="00BD518F">
        <w:rPr>
          <w:rFonts w:ascii="Times New Roman" w:hAnsi="Times New Roman" w:cs="Times New Roman"/>
          <w:sz w:val="24"/>
          <w:szCs w:val="24"/>
        </w:rPr>
        <w:t>формирование социального опыта школьника, воспитание правильного отношения к среде обитания и правил поведения в ней; понимание своей индивидуальности, своих способностей и возможностей.</w:t>
      </w:r>
    </w:p>
    <w:p w:rsidR="00392E7A" w:rsidRPr="00BD518F" w:rsidRDefault="005407BC" w:rsidP="00394E98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З</w:t>
      </w:r>
      <w:r w:rsidR="00392E7A" w:rsidRPr="00BD518F">
        <w:rPr>
          <w:rFonts w:ascii="Times New Roman" w:hAnsi="Times New Roman" w:cs="Times New Roman"/>
          <w:b/>
          <w:sz w:val="24"/>
          <w:szCs w:val="24"/>
        </w:rPr>
        <w:t>адачи:</w:t>
      </w:r>
      <w:r w:rsidR="00392E7A" w:rsidRPr="00BD518F">
        <w:rPr>
          <w:rFonts w:ascii="Times New Roman" w:hAnsi="Times New Roman" w:cs="Times New Roman"/>
          <w:b/>
          <w:sz w:val="24"/>
          <w:szCs w:val="24"/>
        </w:rPr>
        <w:tab/>
      </w:r>
    </w:p>
    <w:p w:rsidR="00392E7A" w:rsidRPr="00BD518F" w:rsidRDefault="00392E7A" w:rsidP="00394E98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формирование основ морали – осознанной обучающимся необходимости определенного поведения, обусловленного принятыми в обществе представлениями о добр</w:t>
      </w:r>
      <w:r w:rsidR="00C502F8" w:rsidRPr="00BD518F">
        <w:rPr>
          <w:rFonts w:ascii="Times New Roman" w:hAnsi="Times New Roman" w:cs="Times New Roman"/>
          <w:sz w:val="24"/>
          <w:szCs w:val="24"/>
        </w:rPr>
        <w:t>е и зле, должном и недопустимом.</w:t>
      </w:r>
      <w:r w:rsidRPr="00BD51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2E7A" w:rsidRPr="00BD518F" w:rsidRDefault="00392E7A" w:rsidP="00394E9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i/>
          <w:sz w:val="24"/>
          <w:szCs w:val="24"/>
        </w:rPr>
        <w:t>В области формирования социальной культуры:</w:t>
      </w:r>
    </w:p>
    <w:p w:rsidR="00392E7A" w:rsidRPr="00BD518F" w:rsidRDefault="00392E7A" w:rsidP="00394E98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укрепление доверия к другим людям;</w:t>
      </w:r>
    </w:p>
    <w:p w:rsidR="00392E7A" w:rsidRPr="00BD518F" w:rsidRDefault="00392E7A" w:rsidP="00394E98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развитие доброжелательности и э</w:t>
      </w:r>
      <w:r w:rsidR="00C502F8" w:rsidRPr="00BD518F">
        <w:rPr>
          <w:rFonts w:ascii="Times New Roman" w:hAnsi="Times New Roman" w:cs="Times New Roman"/>
          <w:sz w:val="24"/>
          <w:szCs w:val="24"/>
        </w:rPr>
        <w:t>моциональной отзывчивости</w:t>
      </w:r>
      <w:r w:rsidRPr="00BD518F">
        <w:rPr>
          <w:rFonts w:ascii="Times New Roman" w:hAnsi="Times New Roman" w:cs="Times New Roman"/>
          <w:sz w:val="24"/>
          <w:szCs w:val="24"/>
        </w:rPr>
        <w:t>;</w:t>
      </w:r>
    </w:p>
    <w:p w:rsidR="00392E7A" w:rsidRPr="00BD518F" w:rsidRDefault="00392E7A" w:rsidP="00394E9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D518F">
        <w:rPr>
          <w:rFonts w:ascii="Times New Roman" w:hAnsi="Times New Roman" w:cs="Times New Roman"/>
          <w:i/>
          <w:sz w:val="24"/>
          <w:szCs w:val="24"/>
        </w:rPr>
        <w:t>В области формирования семейной культуры:</w:t>
      </w:r>
    </w:p>
    <w:p w:rsidR="00392E7A" w:rsidRPr="00BD518F" w:rsidRDefault="00392E7A" w:rsidP="00394E98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 xml:space="preserve">формирование у младшего школьника почтительного </w:t>
      </w:r>
      <w:r w:rsidR="00C502F8" w:rsidRPr="00BD518F">
        <w:rPr>
          <w:rFonts w:ascii="Times New Roman" w:hAnsi="Times New Roman" w:cs="Times New Roman"/>
          <w:sz w:val="24"/>
          <w:szCs w:val="24"/>
        </w:rPr>
        <w:t xml:space="preserve"> отношения к родителям, старшим и сверстникам</w:t>
      </w:r>
      <w:r w:rsidRPr="00BD518F">
        <w:rPr>
          <w:rFonts w:ascii="Times New Roman" w:hAnsi="Times New Roman" w:cs="Times New Roman"/>
          <w:sz w:val="24"/>
          <w:szCs w:val="24"/>
        </w:rPr>
        <w:t>;</w:t>
      </w:r>
    </w:p>
    <w:p w:rsidR="00392E7A" w:rsidRPr="00BD518F" w:rsidRDefault="00392E7A" w:rsidP="00394E98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знакомство обучающегося с культурно-историческими и этническ</w:t>
      </w:r>
      <w:r w:rsidR="00C502F8" w:rsidRPr="00BD518F">
        <w:rPr>
          <w:rFonts w:ascii="Times New Roman" w:hAnsi="Times New Roman" w:cs="Times New Roman"/>
          <w:sz w:val="24"/>
          <w:szCs w:val="24"/>
        </w:rPr>
        <w:t>ими традициями российской семьи;</w:t>
      </w:r>
    </w:p>
    <w:p w:rsidR="00392E7A" w:rsidRPr="00BD518F" w:rsidRDefault="00C502F8" w:rsidP="00394E98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ф</w:t>
      </w:r>
      <w:r w:rsidR="00392E7A" w:rsidRPr="00BD518F">
        <w:rPr>
          <w:rFonts w:ascii="Times New Roman" w:hAnsi="Times New Roman" w:cs="Times New Roman"/>
          <w:sz w:val="24"/>
          <w:szCs w:val="24"/>
        </w:rPr>
        <w:t>ормирование ценностного отношения к здоровью и здоровому образу жизни.</w:t>
      </w:r>
    </w:p>
    <w:p w:rsidR="00392E7A" w:rsidRPr="00BD518F" w:rsidRDefault="00392E7A" w:rsidP="00394E9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bookmarkStart w:id="1" w:name="_Toc268898281"/>
      <w:r w:rsidRPr="00BD518F">
        <w:rPr>
          <w:rFonts w:ascii="Times New Roman" w:hAnsi="Times New Roman" w:cs="Times New Roman"/>
          <w:bCs/>
          <w:i/>
          <w:sz w:val="24"/>
          <w:szCs w:val="24"/>
        </w:rPr>
        <w:t>Воспитание нравственных чувств и этического сознания:</w:t>
      </w:r>
      <w:bookmarkEnd w:id="1"/>
    </w:p>
    <w:p w:rsidR="00392E7A" w:rsidRPr="00BD518F" w:rsidRDefault="00392E7A" w:rsidP="00394E98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 xml:space="preserve">начальные представления о моральных нормах и правилах нравственного поведения, </w:t>
      </w:r>
      <w:r w:rsidR="00C502F8" w:rsidRPr="00BD518F">
        <w:rPr>
          <w:rFonts w:ascii="Times New Roman" w:hAnsi="Times New Roman" w:cs="Times New Roman"/>
          <w:sz w:val="24"/>
          <w:szCs w:val="24"/>
        </w:rPr>
        <w:t>об</w:t>
      </w:r>
      <w:r w:rsidRPr="00BD518F">
        <w:rPr>
          <w:rFonts w:ascii="Times New Roman" w:hAnsi="Times New Roman" w:cs="Times New Roman"/>
          <w:sz w:val="24"/>
          <w:szCs w:val="24"/>
        </w:rPr>
        <w:t xml:space="preserve"> этических</w:t>
      </w:r>
      <w:r w:rsidR="00C502F8" w:rsidRPr="00BD518F">
        <w:rPr>
          <w:rFonts w:ascii="Times New Roman" w:hAnsi="Times New Roman" w:cs="Times New Roman"/>
          <w:sz w:val="24"/>
          <w:szCs w:val="24"/>
        </w:rPr>
        <w:t xml:space="preserve"> нормах взаимоотношений в семье</w:t>
      </w:r>
      <w:r w:rsidRPr="00BD51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92E7A" w:rsidRPr="00BD518F" w:rsidRDefault="00392E7A" w:rsidP="00394E98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способность эмоционально реагировать на негативные проявления в детском обществе;</w:t>
      </w:r>
    </w:p>
    <w:p w:rsidR="009B036A" w:rsidRPr="00BD518F" w:rsidRDefault="00392E7A" w:rsidP="00394E98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почтительное отношение к родителям, уважительное отношение к старшим, заботливое отношение к младшим;</w:t>
      </w:r>
    </w:p>
    <w:p w:rsidR="009B036A" w:rsidRPr="00BD518F" w:rsidRDefault="009B036A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ПЛАНИРУЕМЫЕ  РЕЗУЛЬТАТЫ</w:t>
      </w:r>
    </w:p>
    <w:p w:rsidR="009B036A" w:rsidRPr="00BD518F" w:rsidRDefault="009B036A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 xml:space="preserve">1. </w:t>
      </w:r>
      <w:r w:rsidRPr="00BD518F">
        <w:rPr>
          <w:rFonts w:ascii="Times New Roman" w:hAnsi="Times New Roman" w:cs="Times New Roman"/>
          <w:i/>
          <w:iCs/>
          <w:sz w:val="24"/>
          <w:szCs w:val="24"/>
        </w:rPr>
        <w:t>Изменения в модели поведения школьника:</w:t>
      </w:r>
    </w:p>
    <w:p w:rsidR="009B036A" w:rsidRPr="00BD518F" w:rsidRDefault="009B036A" w:rsidP="00394E9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-</w:t>
      </w:r>
      <w:r w:rsidRPr="00BD518F">
        <w:rPr>
          <w:rFonts w:ascii="Times New Roman" w:hAnsi="Times New Roman" w:cs="Times New Roman"/>
          <w:sz w:val="24"/>
          <w:szCs w:val="24"/>
        </w:rPr>
        <w:tab/>
        <w:t>соблюдение культуры поведения и общения, правильных взаимоотношений; проявление добро</w:t>
      </w:r>
      <w:r w:rsidR="00C502F8" w:rsidRPr="00BD518F">
        <w:rPr>
          <w:rFonts w:ascii="Times New Roman" w:hAnsi="Times New Roman" w:cs="Times New Roman"/>
          <w:sz w:val="24"/>
          <w:szCs w:val="24"/>
        </w:rPr>
        <w:t>желательности, взаимопомощи</w:t>
      </w:r>
      <w:r w:rsidRPr="00BD518F">
        <w:rPr>
          <w:rFonts w:ascii="Times New Roman" w:hAnsi="Times New Roman" w:cs="Times New Roman"/>
          <w:sz w:val="24"/>
          <w:szCs w:val="24"/>
        </w:rPr>
        <w:t>;</w:t>
      </w:r>
    </w:p>
    <w:p w:rsidR="009B036A" w:rsidRPr="00BD518F" w:rsidRDefault="009B036A" w:rsidP="00394E9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i/>
          <w:iCs/>
          <w:sz w:val="24"/>
          <w:szCs w:val="24"/>
        </w:rPr>
        <w:t xml:space="preserve"> 2. Изменения объема знаний, расширение кругозора </w:t>
      </w:r>
      <w:r w:rsidR="00EE3315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BD518F">
        <w:rPr>
          <w:rFonts w:ascii="Times New Roman" w:hAnsi="Times New Roman" w:cs="Times New Roman"/>
          <w:i/>
          <w:iCs/>
          <w:sz w:val="24"/>
          <w:szCs w:val="24"/>
        </w:rPr>
        <w:t xml:space="preserve"> области нравственности и этики:</w:t>
      </w:r>
    </w:p>
    <w:p w:rsidR="009B036A" w:rsidRPr="00BD518F" w:rsidRDefault="009B036A" w:rsidP="00394E9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BD518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D518F">
        <w:rPr>
          <w:rFonts w:ascii="Times New Roman" w:hAnsi="Times New Roman" w:cs="Times New Roman"/>
          <w:sz w:val="24"/>
          <w:szCs w:val="24"/>
        </w:rPr>
        <w:t>использование полученной на уроках информации во внеурочной и внешкольной деятельности;</w:t>
      </w:r>
    </w:p>
    <w:p w:rsidR="009B036A" w:rsidRPr="00BD518F" w:rsidRDefault="009B036A" w:rsidP="00394E9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BD518F">
        <w:rPr>
          <w:rFonts w:ascii="Times New Roman" w:hAnsi="Times New Roman" w:cs="Times New Roman"/>
          <w:sz w:val="24"/>
          <w:szCs w:val="24"/>
        </w:rPr>
        <w:tab/>
        <w:t>оценка поведения реальных лиц, героев художественных произведений и фольклора с точки зрения соответствия нравственным ценностям.</w:t>
      </w:r>
    </w:p>
    <w:p w:rsidR="009B036A" w:rsidRPr="00BD518F" w:rsidRDefault="009B036A" w:rsidP="00394E9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i/>
          <w:iCs/>
          <w:sz w:val="24"/>
          <w:szCs w:val="24"/>
        </w:rPr>
        <w:t xml:space="preserve"> 3. Изменения в мотивационной и рефлексивной сфере личности:</w:t>
      </w:r>
    </w:p>
    <w:p w:rsidR="009B036A" w:rsidRPr="00BD518F" w:rsidRDefault="009B036A" w:rsidP="00394E9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BD518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D518F">
        <w:rPr>
          <w:rFonts w:ascii="Times New Roman" w:hAnsi="Times New Roman" w:cs="Times New Roman"/>
          <w:sz w:val="24"/>
          <w:szCs w:val="24"/>
        </w:rPr>
        <w:t>способность оценивать повед</w:t>
      </w:r>
      <w:r w:rsidR="00C502F8" w:rsidRPr="00BD518F">
        <w:rPr>
          <w:rFonts w:ascii="Times New Roman" w:hAnsi="Times New Roman" w:cs="Times New Roman"/>
          <w:sz w:val="24"/>
          <w:szCs w:val="24"/>
        </w:rPr>
        <w:t>ение других людей и собственное;</w:t>
      </w:r>
    </w:p>
    <w:p w:rsidR="00C502F8" w:rsidRPr="00BD518F" w:rsidRDefault="00C502F8" w:rsidP="00455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7997" w:rsidRPr="00BD518F" w:rsidRDefault="00AA6EBE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Style w:val="a7"/>
        <w:tblW w:w="0" w:type="auto"/>
        <w:tblLayout w:type="fixed"/>
        <w:tblLook w:val="04A0"/>
      </w:tblPr>
      <w:tblGrid>
        <w:gridCol w:w="561"/>
        <w:gridCol w:w="2374"/>
        <w:gridCol w:w="7096"/>
        <w:gridCol w:w="1222"/>
        <w:gridCol w:w="1329"/>
        <w:gridCol w:w="1135"/>
      </w:tblGrid>
      <w:tr w:rsidR="00576D58" w:rsidRPr="00BD518F" w:rsidTr="00576D58">
        <w:trPr>
          <w:trHeight w:val="435"/>
        </w:trPr>
        <w:tc>
          <w:tcPr>
            <w:tcW w:w="561" w:type="dxa"/>
            <w:vMerge w:val="restart"/>
          </w:tcPr>
          <w:p w:rsidR="00576D58" w:rsidRPr="00BD518F" w:rsidRDefault="00576D58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2374" w:type="dxa"/>
            <w:vMerge w:val="restart"/>
          </w:tcPr>
          <w:p w:rsidR="00576D58" w:rsidRPr="00BD518F" w:rsidRDefault="00576D58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Название модуля</w:t>
            </w:r>
          </w:p>
        </w:tc>
        <w:tc>
          <w:tcPr>
            <w:tcW w:w="7096" w:type="dxa"/>
            <w:vMerge w:val="restart"/>
          </w:tcPr>
          <w:p w:rsidR="00576D58" w:rsidRPr="00BD518F" w:rsidRDefault="00576D58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22" w:type="dxa"/>
            <w:vMerge w:val="restart"/>
          </w:tcPr>
          <w:p w:rsidR="00576D58" w:rsidRPr="00BD518F" w:rsidRDefault="00576D58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64" w:type="dxa"/>
            <w:gridSpan w:val="2"/>
          </w:tcPr>
          <w:p w:rsidR="00576D58" w:rsidRPr="00BD518F" w:rsidRDefault="00576D58" w:rsidP="00EE3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 том числе виды занятий</w:t>
            </w:r>
          </w:p>
        </w:tc>
      </w:tr>
      <w:tr w:rsidR="00576D58" w:rsidRPr="00BD518F" w:rsidTr="00576D58">
        <w:trPr>
          <w:trHeight w:val="390"/>
        </w:trPr>
        <w:tc>
          <w:tcPr>
            <w:tcW w:w="561" w:type="dxa"/>
            <w:vMerge/>
          </w:tcPr>
          <w:p w:rsidR="00576D58" w:rsidRPr="00BD518F" w:rsidRDefault="00576D58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:rsidR="00576D58" w:rsidRPr="00BD518F" w:rsidRDefault="00576D58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576D58" w:rsidRPr="00BD518F" w:rsidRDefault="00576D58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Merge/>
          </w:tcPr>
          <w:p w:rsidR="00576D58" w:rsidRPr="00BD518F" w:rsidRDefault="00576D58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9" w:type="dxa"/>
          </w:tcPr>
          <w:p w:rsidR="00576D58" w:rsidRPr="00BD518F" w:rsidRDefault="00576D58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</w:tc>
        <w:tc>
          <w:tcPr>
            <w:tcW w:w="1135" w:type="dxa"/>
          </w:tcPr>
          <w:p w:rsidR="00576D58" w:rsidRPr="00BD518F" w:rsidRDefault="00576D58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теоретические</w:t>
            </w:r>
          </w:p>
        </w:tc>
      </w:tr>
      <w:tr w:rsidR="00E339A4" w:rsidRPr="00BD518F" w:rsidTr="00576D58">
        <w:trPr>
          <w:trHeight w:val="390"/>
        </w:trPr>
        <w:tc>
          <w:tcPr>
            <w:tcW w:w="561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 w:val="restart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Первые ступеньки</w:t>
            </w:r>
          </w:p>
        </w:tc>
        <w:tc>
          <w:tcPr>
            <w:tcW w:w="7096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29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A4" w:rsidRPr="00BD518F" w:rsidTr="00576D58">
        <w:tc>
          <w:tcPr>
            <w:tcW w:w="561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4" w:type="dxa"/>
            <w:vMerge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6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в школьную жизнь. Урок  и перемена.</w:t>
            </w:r>
            <w:r w:rsidR="00EE33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E339A4" w:rsidRPr="00BD518F" w:rsidRDefault="00E339A4" w:rsidP="004554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Знакомство. Знаки « Я» и  «Мы»</w:t>
            </w:r>
          </w:p>
        </w:tc>
        <w:tc>
          <w:tcPr>
            <w:tcW w:w="1222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339A4" w:rsidRPr="00BD518F" w:rsidTr="00576D58">
        <w:tc>
          <w:tcPr>
            <w:tcW w:w="561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4" w:type="dxa"/>
            <w:vMerge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6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Знаки «Я» и «Мы» Игры-знакомства</w:t>
            </w:r>
          </w:p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Пространственное ориентирование</w:t>
            </w:r>
          </w:p>
        </w:tc>
        <w:tc>
          <w:tcPr>
            <w:tcW w:w="1222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39A4" w:rsidRPr="00BD518F" w:rsidTr="00576D58">
        <w:tc>
          <w:tcPr>
            <w:tcW w:w="561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4" w:type="dxa"/>
            <w:vMerge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6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Введение  оценки  и самооценки.</w:t>
            </w:r>
          </w:p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Игры  на  внимание.</w:t>
            </w:r>
          </w:p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Штриховка</w:t>
            </w:r>
          </w:p>
        </w:tc>
        <w:tc>
          <w:tcPr>
            <w:tcW w:w="1222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39A4" w:rsidRPr="00BD518F" w:rsidTr="00576D58">
        <w:tc>
          <w:tcPr>
            <w:tcW w:w="561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4" w:type="dxa"/>
            <w:vMerge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6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Игры  на развитие интеллекта,  внимания  и  памяти.</w:t>
            </w:r>
          </w:p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Работа  над развитием  мелкой  моторики   рук.</w:t>
            </w:r>
          </w:p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Самооценка.</w:t>
            </w:r>
          </w:p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 и фрукты</w:t>
            </w:r>
          </w:p>
        </w:tc>
        <w:tc>
          <w:tcPr>
            <w:tcW w:w="1222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39A4" w:rsidRPr="00BD518F" w:rsidTr="00576D58">
        <w:tc>
          <w:tcPr>
            <w:tcW w:w="561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4" w:type="dxa"/>
            <w:vMerge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6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Формирование положительного отношения к школе. Развитие навыка работы в парах, группах.  Развитие  внимания, логического мышления. Практикум.</w:t>
            </w:r>
          </w:p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2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39A4" w:rsidRPr="00BD518F" w:rsidTr="00576D58">
        <w:tc>
          <w:tcPr>
            <w:tcW w:w="561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4" w:type="dxa"/>
            <w:vMerge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6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Развивать умение работать  совместно, развивать внимание, мелкую моторику  рук.</w:t>
            </w:r>
          </w:p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2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39A4" w:rsidRPr="00BD518F" w:rsidTr="00576D58">
        <w:tc>
          <w:tcPr>
            <w:tcW w:w="561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4" w:type="dxa"/>
            <w:vMerge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6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Развиваем память</w:t>
            </w:r>
          </w:p>
          <w:p w:rsidR="00E339A4" w:rsidRPr="00BD518F" w:rsidRDefault="00E339A4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Обобщающее занятие</w:t>
            </w:r>
          </w:p>
        </w:tc>
        <w:tc>
          <w:tcPr>
            <w:tcW w:w="1222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9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E339A4" w:rsidRPr="00BD518F" w:rsidRDefault="00E339A4" w:rsidP="00455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C2E5B" w:rsidRPr="00BD518F" w:rsidRDefault="009C2E5B" w:rsidP="004554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9C2E5B" w:rsidRPr="00BD518F" w:rsidRDefault="009C2E5B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1.Максакова, В.И. Организация воспитания младших школьников - Москва,</w:t>
      </w:r>
    </w:p>
    <w:p w:rsidR="009C2E5B" w:rsidRPr="00BD518F" w:rsidRDefault="009C2E5B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lastRenderedPageBreak/>
        <w:t>2.Нравственное воспитание в начальной школе: школа и нравственное воспитание личности</w:t>
      </w:r>
    </w:p>
    <w:p w:rsidR="009C2E5B" w:rsidRPr="00BD518F" w:rsidRDefault="009C2E5B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// Завуч начальной школы.-.-№3.-С.71-125</w:t>
      </w:r>
    </w:p>
    <w:p w:rsidR="009C2E5B" w:rsidRPr="00BD518F" w:rsidRDefault="009C2E5B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3. Нравственное воспитание в начальной школе: школа и нравственное воспитание личности</w:t>
      </w:r>
    </w:p>
    <w:p w:rsidR="009C2E5B" w:rsidRPr="00BD518F" w:rsidRDefault="009C2E5B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// Завуч начальной школы.-.-№4.-С.69-142</w:t>
      </w:r>
    </w:p>
    <w:p w:rsidR="009C2E5B" w:rsidRPr="00BD518F" w:rsidRDefault="009C2E5B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4. Нравственное воспитание в начальной школе: школа и нравственное воспитание личности</w:t>
      </w:r>
    </w:p>
    <w:p w:rsidR="009C2E5B" w:rsidRPr="00BD518F" w:rsidRDefault="009C2E5B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// Завуч начальной школы.-.-№5.-С.79 -131</w:t>
      </w:r>
    </w:p>
    <w:p w:rsidR="009C2E5B" w:rsidRPr="00BD518F" w:rsidRDefault="009C2E5B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5. Нравственное воспитание в начальной школе: школа и нравственное воспитание личности</w:t>
      </w:r>
    </w:p>
    <w:p w:rsidR="009C2E5B" w:rsidRPr="00BD518F" w:rsidRDefault="009C2E5B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// Завуч начальной школы.-.-№6.-С.47- 125</w:t>
      </w:r>
    </w:p>
    <w:p w:rsidR="00E339A4" w:rsidRPr="00BD518F" w:rsidRDefault="00E339A4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«Финансовая грамотность»</w:t>
      </w:r>
    </w:p>
    <w:p w:rsidR="00E339A4" w:rsidRPr="00BD518F" w:rsidRDefault="00E339A4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11A17" w:rsidRPr="00BD518F" w:rsidRDefault="00311A17" w:rsidP="0045540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«Финансовая грамотность» является прикладным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 xml:space="preserve"> курсом, реализую</w:t>
      </w:r>
      <w:r w:rsidRPr="00BD518F">
        <w:rPr>
          <w:rFonts w:ascii="Times New Roman" w:hAnsi="Times New Roman" w:cs="Times New Roman"/>
          <w:iCs/>
          <w:sz w:val="24"/>
          <w:szCs w:val="24"/>
        </w:rPr>
        <w:t>щим интересы учащихся 2– 4 классов в сфере экономики семьи.</w:t>
      </w:r>
    </w:p>
    <w:p w:rsidR="00311A17" w:rsidRPr="00BD518F" w:rsidRDefault="00311A17" w:rsidP="0045540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b/>
          <w:iCs/>
          <w:sz w:val="24"/>
          <w:szCs w:val="24"/>
        </w:rPr>
        <w:t>Целью</w:t>
      </w:r>
      <w:r w:rsidRPr="00BD518F">
        <w:rPr>
          <w:rFonts w:ascii="Times New Roman" w:hAnsi="Times New Roman" w:cs="Times New Roman"/>
          <w:iCs/>
          <w:sz w:val="24"/>
          <w:szCs w:val="24"/>
        </w:rPr>
        <w:t xml:space="preserve"> изучения курса «Финан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>совая грамотность» являются раз</w:t>
      </w:r>
      <w:r w:rsidRPr="00BD518F">
        <w:rPr>
          <w:rFonts w:ascii="Times New Roman" w:hAnsi="Times New Roman" w:cs="Times New Roman"/>
          <w:iCs/>
          <w:sz w:val="24"/>
          <w:szCs w:val="24"/>
        </w:rPr>
        <w:t>витие экономического образа мышления, воспитание ответственности и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iCs/>
          <w:sz w:val="24"/>
          <w:szCs w:val="24"/>
        </w:rPr>
        <w:t>нравственного поведения в области экономических отношений в семье,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iCs/>
          <w:sz w:val="24"/>
          <w:szCs w:val="24"/>
        </w:rPr>
        <w:t>формирование опыта применения по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>лученных знаний и умений для ре</w:t>
      </w:r>
      <w:r w:rsidRPr="00BD518F">
        <w:rPr>
          <w:rFonts w:ascii="Times New Roman" w:hAnsi="Times New Roman" w:cs="Times New Roman"/>
          <w:iCs/>
          <w:sz w:val="24"/>
          <w:szCs w:val="24"/>
        </w:rPr>
        <w:t>шения элементарных вопросов в области экономики семьи.</w:t>
      </w:r>
    </w:p>
    <w:p w:rsidR="00BF2F24" w:rsidRPr="00BD518F" w:rsidRDefault="00BF2F24" w:rsidP="004554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BD518F">
        <w:rPr>
          <w:rFonts w:ascii="Times New Roman" w:hAnsi="Times New Roman" w:cs="Times New Roman"/>
          <w:b/>
          <w:iCs/>
          <w:sz w:val="24"/>
          <w:szCs w:val="24"/>
        </w:rPr>
        <w:t>Задачи:</w:t>
      </w:r>
    </w:p>
    <w:p w:rsidR="00BF2F24" w:rsidRPr="00BD518F" w:rsidRDefault="00BF2F24" w:rsidP="00EE331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-</w:t>
      </w:r>
      <w:r w:rsidRPr="00BD518F">
        <w:rPr>
          <w:rFonts w:ascii="Times New Roman" w:hAnsi="Times New Roman" w:cs="Times New Roman"/>
          <w:iCs/>
          <w:sz w:val="24"/>
          <w:szCs w:val="24"/>
        </w:rPr>
        <w:tab/>
        <w:t>формировать базовые знания о личных и семейных доходах и расходах, о свойствах и функциях денег, о страховании, рекламе и защите прав потребителей;</w:t>
      </w:r>
    </w:p>
    <w:p w:rsidR="00BF2F24" w:rsidRPr="00BD518F" w:rsidRDefault="00BF2F24" w:rsidP="00EE331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-</w:t>
      </w:r>
      <w:r w:rsidRPr="00BD518F">
        <w:rPr>
          <w:rFonts w:ascii="Times New Roman" w:hAnsi="Times New Roman" w:cs="Times New Roman"/>
          <w:iCs/>
          <w:sz w:val="24"/>
          <w:szCs w:val="24"/>
        </w:rPr>
        <w:tab/>
        <w:t>формировать у обучающихся установки на необходимость ведения учета доходов и расходов, навыков планирования личного и семейного бюджета и их значимости;</w:t>
      </w:r>
    </w:p>
    <w:p w:rsidR="00311A17" w:rsidRPr="00BD518F" w:rsidRDefault="00311A17" w:rsidP="00EE331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Освоение содержания опирается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 xml:space="preserve"> на межпредметные связи с курса</w:t>
      </w:r>
      <w:r w:rsidRPr="00BD518F">
        <w:rPr>
          <w:rFonts w:ascii="Times New Roman" w:hAnsi="Times New Roman" w:cs="Times New Roman"/>
          <w:iCs/>
          <w:sz w:val="24"/>
          <w:szCs w:val="24"/>
        </w:rPr>
        <w:t>ми математики, литературы и окружающего мира. Учебные материалы и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iCs/>
          <w:sz w:val="24"/>
          <w:szCs w:val="24"/>
        </w:rPr>
        <w:t>задания подобраны в соответствии с возрастными особенностями детей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iCs/>
          <w:sz w:val="24"/>
          <w:szCs w:val="24"/>
        </w:rPr>
        <w:t>и включают задачи, практические задания, игры, мини-исследования и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iCs/>
          <w:sz w:val="24"/>
          <w:szCs w:val="24"/>
        </w:rPr>
        <w:t>проекты. В процессе изучения курса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 xml:space="preserve"> формируются умения и навыки ра</w:t>
      </w:r>
      <w:r w:rsidRPr="00BD518F">
        <w:rPr>
          <w:rFonts w:ascii="Times New Roman" w:hAnsi="Times New Roman" w:cs="Times New Roman"/>
          <w:iCs/>
          <w:sz w:val="24"/>
          <w:szCs w:val="24"/>
        </w:rPr>
        <w:t>боты учащихся с текстами, таблицами, схемами, а также поиска, анализа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iCs/>
          <w:sz w:val="24"/>
          <w:szCs w:val="24"/>
        </w:rPr>
        <w:t>и представления информации.</w:t>
      </w:r>
    </w:p>
    <w:p w:rsidR="00311A17" w:rsidRPr="00BD518F" w:rsidRDefault="00311A17" w:rsidP="004554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Cs w:val="24"/>
        </w:rPr>
      </w:pPr>
      <w:r w:rsidRPr="00BD518F">
        <w:rPr>
          <w:rFonts w:ascii="Times New Roman" w:hAnsi="Times New Roman" w:cs="Times New Roman"/>
          <w:b/>
          <w:bCs/>
          <w:iCs/>
          <w:sz w:val="24"/>
          <w:szCs w:val="24"/>
        </w:rPr>
        <w:t>Планируемые</w:t>
      </w:r>
      <w:r w:rsidRPr="00BD518F">
        <w:rPr>
          <w:rFonts w:ascii="Times New Roman" w:hAnsi="Times New Roman" w:cs="Times New Roman"/>
          <w:b/>
          <w:bCs/>
          <w:iCs/>
          <w:szCs w:val="24"/>
        </w:rPr>
        <w:t xml:space="preserve"> </w:t>
      </w:r>
      <w:r w:rsidRPr="00BD518F">
        <w:rPr>
          <w:rFonts w:ascii="Times New Roman" w:hAnsi="Times New Roman" w:cs="Times New Roman"/>
          <w:b/>
          <w:bCs/>
          <w:iCs/>
          <w:sz w:val="24"/>
          <w:szCs w:val="24"/>
        </w:rPr>
        <w:t>результаты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Личностными </w:t>
      </w:r>
      <w:r w:rsidRPr="00BD518F">
        <w:rPr>
          <w:rFonts w:ascii="Times New Roman" w:hAnsi="Times New Roman" w:cs="Times New Roman"/>
          <w:iCs/>
          <w:sz w:val="24"/>
          <w:szCs w:val="24"/>
        </w:rPr>
        <w:t>результатами из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>учения курса «Финансовая грамот</w:t>
      </w:r>
      <w:r w:rsidRPr="00BD518F">
        <w:rPr>
          <w:rFonts w:ascii="Times New Roman" w:hAnsi="Times New Roman" w:cs="Times New Roman"/>
          <w:iCs/>
          <w:sz w:val="24"/>
          <w:szCs w:val="24"/>
        </w:rPr>
        <w:t>ность» являются: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• осознание себя как члена семьи, общества и государства;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• овладение начальными навыками адаптации в мире финансовых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iCs/>
          <w:sz w:val="24"/>
          <w:szCs w:val="24"/>
        </w:rPr>
        <w:t>отношений;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• развитие самостоятельности и осознание личной ответственности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iCs/>
          <w:sz w:val="24"/>
          <w:szCs w:val="24"/>
        </w:rPr>
        <w:t>за свои поступки;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• развитие навыков сотрудничества со взрослыми и сверстниками в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iCs/>
          <w:sz w:val="24"/>
          <w:szCs w:val="24"/>
        </w:rPr>
        <w:t>разных игровых и реальных экономических ситуациях.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Метапредметными </w:t>
      </w:r>
      <w:r w:rsidRPr="00BD518F">
        <w:rPr>
          <w:rFonts w:ascii="Times New Roman" w:hAnsi="Times New Roman" w:cs="Times New Roman"/>
          <w:iCs/>
          <w:sz w:val="24"/>
          <w:szCs w:val="24"/>
        </w:rPr>
        <w:t>результатами изучения курса «Финансовая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iCs/>
          <w:sz w:val="24"/>
          <w:szCs w:val="24"/>
        </w:rPr>
        <w:t>грамотность» являются: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BD518F">
        <w:rPr>
          <w:rFonts w:ascii="Times New Roman" w:hAnsi="Times New Roman" w:cs="Times New Roman"/>
          <w:b/>
          <w:iCs/>
          <w:sz w:val="24"/>
          <w:szCs w:val="24"/>
        </w:rPr>
        <w:t>познавательные: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• освоение способов решения проблем творческого и поискового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iCs/>
          <w:sz w:val="24"/>
          <w:szCs w:val="24"/>
        </w:rPr>
        <w:t>характера;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• использование различных способов поиска, сбора, обработки,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iCs/>
          <w:sz w:val="24"/>
          <w:szCs w:val="24"/>
        </w:rPr>
        <w:t>анализа и представления информации;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lastRenderedPageBreak/>
        <w:t>• овладение логическими действиями сравнения, обобщения,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iCs/>
          <w:sz w:val="24"/>
          <w:szCs w:val="24"/>
        </w:rPr>
        <w:t>классификации, установления аналогий и причи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>нно-следственных  свя</w:t>
      </w:r>
      <w:r w:rsidRPr="00BD518F">
        <w:rPr>
          <w:rFonts w:ascii="Times New Roman" w:hAnsi="Times New Roman" w:cs="Times New Roman"/>
          <w:iCs/>
          <w:sz w:val="24"/>
          <w:szCs w:val="24"/>
        </w:rPr>
        <w:t>зей, построения рассуждений, отнесения к известным понятиям;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• овладение базовыми предметными и межпредметными понятиями;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BD518F">
        <w:rPr>
          <w:rFonts w:ascii="Times New Roman" w:hAnsi="Times New Roman" w:cs="Times New Roman"/>
          <w:b/>
          <w:iCs/>
          <w:sz w:val="24"/>
          <w:szCs w:val="24"/>
        </w:rPr>
        <w:t>регулятивные: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• понимание цели своих действий;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• составление простых планов с помощью учителя;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• проявление познавательной и творческой инициативы;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• оценка правильности выполнения действий;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• адекватное восприятие предложений товарищей, учителей, родителей;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BD518F">
        <w:rPr>
          <w:rFonts w:ascii="Times New Roman" w:hAnsi="Times New Roman" w:cs="Times New Roman"/>
          <w:b/>
          <w:iCs/>
          <w:sz w:val="24"/>
          <w:szCs w:val="24"/>
        </w:rPr>
        <w:t>коммуникативные: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• составление текстов в устной и письменной формах;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• умение слушать собеседника и вести диалог;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• умение признавать возможность существования различных точек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iCs/>
          <w:sz w:val="24"/>
          <w:szCs w:val="24"/>
        </w:rPr>
        <w:t>зрения и права каждого иметь свою;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• умение излагать своё мнение и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 xml:space="preserve"> аргументировать свою точку зре</w:t>
      </w:r>
      <w:r w:rsidRPr="00BD518F">
        <w:rPr>
          <w:rFonts w:ascii="Times New Roman" w:hAnsi="Times New Roman" w:cs="Times New Roman"/>
          <w:iCs/>
          <w:sz w:val="24"/>
          <w:szCs w:val="24"/>
        </w:rPr>
        <w:t>ния и оценку событий;</w:t>
      </w:r>
    </w:p>
    <w:p w:rsidR="00311A17" w:rsidRPr="00BD518F" w:rsidRDefault="00311A17" w:rsidP="00EE331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• умение договариваться о рас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>пределении функций и ролей в со</w:t>
      </w:r>
      <w:r w:rsidRPr="00BD518F">
        <w:rPr>
          <w:rFonts w:ascii="Times New Roman" w:hAnsi="Times New Roman" w:cs="Times New Roman"/>
          <w:iCs/>
          <w:sz w:val="24"/>
          <w:szCs w:val="24"/>
        </w:rPr>
        <w:t>вместной деятельности; осуществлять взаимный контроль в совместной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iCs/>
          <w:sz w:val="24"/>
          <w:szCs w:val="24"/>
        </w:rPr>
        <w:t>деятельности, адекватно оценивать собственное поведение и поведение</w:t>
      </w:r>
      <w:r w:rsidR="009C2E5B" w:rsidRPr="00BD518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518F">
        <w:rPr>
          <w:rFonts w:ascii="Times New Roman" w:hAnsi="Times New Roman" w:cs="Times New Roman"/>
          <w:iCs/>
          <w:sz w:val="24"/>
          <w:szCs w:val="24"/>
        </w:rPr>
        <w:t>окружающих.</w:t>
      </w:r>
    </w:p>
    <w:p w:rsidR="00EE3315" w:rsidRDefault="00EE3315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36A" w:rsidRPr="00BD518F" w:rsidRDefault="009B036A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Style w:val="a7"/>
        <w:tblW w:w="0" w:type="auto"/>
        <w:tblLayout w:type="fixed"/>
        <w:tblLook w:val="04A0"/>
      </w:tblPr>
      <w:tblGrid>
        <w:gridCol w:w="561"/>
        <w:gridCol w:w="2374"/>
        <w:gridCol w:w="7096"/>
        <w:gridCol w:w="1222"/>
        <w:gridCol w:w="1329"/>
        <w:gridCol w:w="1135"/>
      </w:tblGrid>
      <w:tr w:rsidR="009B036A" w:rsidRPr="00BD518F" w:rsidTr="00430285">
        <w:trPr>
          <w:trHeight w:val="435"/>
        </w:trPr>
        <w:tc>
          <w:tcPr>
            <w:tcW w:w="561" w:type="dxa"/>
            <w:vMerge w:val="restart"/>
          </w:tcPr>
          <w:p w:rsidR="009B036A" w:rsidRPr="00BD518F" w:rsidRDefault="009B036A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2374" w:type="dxa"/>
            <w:vMerge w:val="restart"/>
          </w:tcPr>
          <w:p w:rsidR="009B036A" w:rsidRPr="00BD518F" w:rsidRDefault="009B036A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Название модуля</w:t>
            </w:r>
          </w:p>
        </w:tc>
        <w:tc>
          <w:tcPr>
            <w:tcW w:w="7096" w:type="dxa"/>
            <w:vMerge w:val="restart"/>
          </w:tcPr>
          <w:p w:rsidR="009B036A" w:rsidRPr="00BD518F" w:rsidRDefault="009B036A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22" w:type="dxa"/>
            <w:vMerge w:val="restart"/>
          </w:tcPr>
          <w:p w:rsidR="009B036A" w:rsidRPr="00BD518F" w:rsidRDefault="009B036A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 Всего часов</w:t>
            </w:r>
          </w:p>
        </w:tc>
        <w:tc>
          <w:tcPr>
            <w:tcW w:w="2464" w:type="dxa"/>
            <w:gridSpan w:val="2"/>
          </w:tcPr>
          <w:p w:rsidR="009B036A" w:rsidRPr="00BD518F" w:rsidRDefault="009B036A" w:rsidP="00EE3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 том числе виды занятий</w:t>
            </w:r>
          </w:p>
        </w:tc>
      </w:tr>
      <w:tr w:rsidR="009B036A" w:rsidRPr="00BD518F" w:rsidTr="00430285">
        <w:trPr>
          <w:trHeight w:val="390"/>
        </w:trPr>
        <w:tc>
          <w:tcPr>
            <w:tcW w:w="561" w:type="dxa"/>
            <w:vMerge/>
          </w:tcPr>
          <w:p w:rsidR="009B036A" w:rsidRPr="00BD518F" w:rsidRDefault="009B036A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:rsidR="009B036A" w:rsidRPr="00BD518F" w:rsidRDefault="009B036A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9B036A" w:rsidRPr="00BD518F" w:rsidRDefault="009B036A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Merge/>
          </w:tcPr>
          <w:p w:rsidR="009B036A" w:rsidRPr="00BD518F" w:rsidRDefault="009B036A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9B036A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теоретические</w:t>
            </w:r>
          </w:p>
        </w:tc>
        <w:tc>
          <w:tcPr>
            <w:tcW w:w="1135" w:type="dxa"/>
          </w:tcPr>
          <w:p w:rsidR="009B036A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</w:tc>
      </w:tr>
      <w:tr w:rsidR="007B3EBD" w:rsidRPr="00BD518F" w:rsidTr="00430285">
        <w:tc>
          <w:tcPr>
            <w:tcW w:w="561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 w:val="restart"/>
          </w:tcPr>
          <w:p w:rsidR="007B3EBD" w:rsidRPr="00BD518F" w:rsidRDefault="007B3EBD" w:rsidP="00455402">
            <w:pPr>
              <w:pStyle w:val="TableContents"/>
              <w:snapToGrid w:val="0"/>
              <w:rPr>
                <w:sz w:val="22"/>
                <w:szCs w:val="22"/>
                <w:lang w:val="ru-RU"/>
              </w:rPr>
            </w:pPr>
            <w:r w:rsidRPr="00BD518F">
              <w:rPr>
                <w:sz w:val="22"/>
                <w:szCs w:val="22"/>
                <w:lang w:val="ru-RU"/>
              </w:rPr>
              <w:t>«Деньги, их история»</w:t>
            </w:r>
          </w:p>
        </w:tc>
        <w:tc>
          <w:tcPr>
            <w:tcW w:w="7096" w:type="dxa"/>
          </w:tcPr>
          <w:p w:rsidR="007B3EBD" w:rsidRPr="00BD518F" w:rsidRDefault="007B3EBD" w:rsidP="004554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9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EBD" w:rsidRPr="00BD518F" w:rsidTr="00CF5995">
        <w:trPr>
          <w:trHeight w:val="519"/>
        </w:trPr>
        <w:tc>
          <w:tcPr>
            <w:tcW w:w="561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4" w:type="dxa"/>
            <w:vMerge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</w:tcPr>
          <w:p w:rsidR="007B3EBD" w:rsidRPr="00BD518F" w:rsidRDefault="007B3EBD" w:rsidP="004554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деньги и откуда они взялись.</w:t>
            </w:r>
          </w:p>
        </w:tc>
        <w:tc>
          <w:tcPr>
            <w:tcW w:w="1222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EBD" w:rsidRPr="00BD518F" w:rsidTr="00430285">
        <w:tc>
          <w:tcPr>
            <w:tcW w:w="561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4" w:type="dxa"/>
            <w:vMerge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</w:tcPr>
          <w:p w:rsidR="007B3EBD" w:rsidRPr="00BD518F" w:rsidRDefault="007B3EBD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Рассмотрим деньги поближе.</w:t>
            </w:r>
          </w:p>
        </w:tc>
        <w:tc>
          <w:tcPr>
            <w:tcW w:w="1222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EBD" w:rsidRPr="00BD518F" w:rsidTr="00430285">
        <w:tc>
          <w:tcPr>
            <w:tcW w:w="561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4" w:type="dxa"/>
            <w:vMerge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</w:tcPr>
          <w:p w:rsidR="007B3EBD" w:rsidRPr="00BD518F" w:rsidRDefault="007B3EBD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Какие деньги были раньше в России. </w:t>
            </w:r>
          </w:p>
        </w:tc>
        <w:tc>
          <w:tcPr>
            <w:tcW w:w="1222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EBD" w:rsidRPr="00BD518F" w:rsidTr="00430285">
        <w:tc>
          <w:tcPr>
            <w:tcW w:w="561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4" w:type="dxa"/>
            <w:vMerge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</w:tcPr>
          <w:p w:rsidR="007B3EBD" w:rsidRPr="00BD518F" w:rsidRDefault="007B3EBD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Защита от подделок.</w:t>
            </w:r>
          </w:p>
        </w:tc>
        <w:tc>
          <w:tcPr>
            <w:tcW w:w="1222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EBD" w:rsidRPr="00BD518F" w:rsidTr="00430285">
        <w:tc>
          <w:tcPr>
            <w:tcW w:w="561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4" w:type="dxa"/>
            <w:vMerge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</w:tcPr>
          <w:p w:rsidR="007B3EBD" w:rsidRPr="00BD518F" w:rsidRDefault="007B3EBD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Современные деньги России и других стран.</w:t>
            </w:r>
          </w:p>
        </w:tc>
        <w:tc>
          <w:tcPr>
            <w:tcW w:w="1222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7B3EBD" w:rsidRPr="00BD518F" w:rsidRDefault="007B3E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623B" w:rsidRPr="00BD518F" w:rsidRDefault="00B0623B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7D25" w:rsidRPr="00EE3315" w:rsidRDefault="00497D25" w:rsidP="00EE33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315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Style w:val="a7"/>
        <w:tblW w:w="0" w:type="auto"/>
        <w:tblLayout w:type="fixed"/>
        <w:tblLook w:val="04A0"/>
      </w:tblPr>
      <w:tblGrid>
        <w:gridCol w:w="561"/>
        <w:gridCol w:w="2374"/>
        <w:gridCol w:w="7096"/>
        <w:gridCol w:w="1222"/>
        <w:gridCol w:w="1329"/>
        <w:gridCol w:w="1135"/>
      </w:tblGrid>
      <w:tr w:rsidR="00497D25" w:rsidRPr="00BD518F" w:rsidTr="00430285">
        <w:trPr>
          <w:trHeight w:val="435"/>
        </w:trPr>
        <w:tc>
          <w:tcPr>
            <w:tcW w:w="561" w:type="dxa"/>
            <w:vMerge w:val="restart"/>
          </w:tcPr>
          <w:p w:rsidR="00497D25" w:rsidRPr="00BD518F" w:rsidRDefault="00497D25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2374" w:type="dxa"/>
            <w:vMerge w:val="restart"/>
          </w:tcPr>
          <w:p w:rsidR="00497D25" w:rsidRPr="00BD518F" w:rsidRDefault="00497D25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Название модуля</w:t>
            </w:r>
          </w:p>
        </w:tc>
        <w:tc>
          <w:tcPr>
            <w:tcW w:w="7096" w:type="dxa"/>
            <w:vMerge w:val="restart"/>
          </w:tcPr>
          <w:p w:rsidR="00497D25" w:rsidRPr="00BD518F" w:rsidRDefault="00497D25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22" w:type="dxa"/>
            <w:vMerge w:val="restart"/>
          </w:tcPr>
          <w:p w:rsidR="00497D25" w:rsidRPr="00BD518F" w:rsidRDefault="00497D25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 Всего часов</w:t>
            </w:r>
          </w:p>
        </w:tc>
        <w:tc>
          <w:tcPr>
            <w:tcW w:w="2464" w:type="dxa"/>
            <w:gridSpan w:val="2"/>
          </w:tcPr>
          <w:p w:rsidR="00497D25" w:rsidRPr="00BD518F" w:rsidRDefault="00497D25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 том числе виды заняти</w:t>
            </w:r>
            <w:r w:rsidR="00B120F5" w:rsidRPr="00BD518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497D25" w:rsidRPr="00BD518F" w:rsidTr="00430285">
        <w:trPr>
          <w:trHeight w:val="390"/>
        </w:trPr>
        <w:tc>
          <w:tcPr>
            <w:tcW w:w="561" w:type="dxa"/>
            <w:vMerge/>
          </w:tcPr>
          <w:p w:rsidR="00497D25" w:rsidRPr="00BD518F" w:rsidRDefault="00497D25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:rsidR="00497D25" w:rsidRPr="00BD518F" w:rsidRDefault="00497D25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497D25" w:rsidRPr="00BD518F" w:rsidRDefault="00497D25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Merge/>
          </w:tcPr>
          <w:p w:rsidR="00497D25" w:rsidRPr="00BD518F" w:rsidRDefault="00497D25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497D25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теоретические</w:t>
            </w:r>
          </w:p>
        </w:tc>
        <w:tc>
          <w:tcPr>
            <w:tcW w:w="1135" w:type="dxa"/>
          </w:tcPr>
          <w:p w:rsidR="00497D25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</w:tc>
      </w:tr>
      <w:tr w:rsidR="002B0EFE" w:rsidRPr="00BD518F" w:rsidTr="00430285">
        <w:tc>
          <w:tcPr>
            <w:tcW w:w="561" w:type="dxa"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 w:val="restart"/>
          </w:tcPr>
          <w:p w:rsidR="002B0EFE" w:rsidRPr="00BD518F" w:rsidRDefault="002B0EFE" w:rsidP="00455402">
            <w:pPr>
              <w:pStyle w:val="TableContents"/>
              <w:snapToGrid w:val="0"/>
              <w:rPr>
                <w:sz w:val="22"/>
                <w:szCs w:val="22"/>
                <w:lang w:val="ru-RU"/>
              </w:rPr>
            </w:pPr>
            <w:r w:rsidRPr="00EE3315">
              <w:rPr>
                <w:lang w:val="ru-RU"/>
              </w:rPr>
              <w:t>«Как с умом управлять своими деньгами</w:t>
            </w:r>
            <w:r w:rsidRPr="00BD518F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7096" w:type="dxa"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9" w:type="dxa"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EFE" w:rsidRPr="00BD518F" w:rsidTr="00EE3315">
        <w:trPr>
          <w:trHeight w:val="321"/>
        </w:trPr>
        <w:tc>
          <w:tcPr>
            <w:tcW w:w="561" w:type="dxa"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4" w:type="dxa"/>
            <w:vMerge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Откуда в семье деньги.</w:t>
            </w:r>
          </w:p>
        </w:tc>
        <w:tc>
          <w:tcPr>
            <w:tcW w:w="1222" w:type="dxa"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0EFE" w:rsidRPr="00BD518F" w:rsidTr="00EE3315">
        <w:trPr>
          <w:trHeight w:val="269"/>
        </w:trPr>
        <w:tc>
          <w:tcPr>
            <w:tcW w:w="561" w:type="dxa"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4" w:type="dxa"/>
            <w:vMerge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 что тратятся деньги.</w:t>
            </w:r>
          </w:p>
        </w:tc>
        <w:tc>
          <w:tcPr>
            <w:tcW w:w="1222" w:type="dxa"/>
          </w:tcPr>
          <w:p w:rsidR="002B0EFE" w:rsidRPr="00BD518F" w:rsidRDefault="00A62CB2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</w:tcPr>
          <w:p w:rsidR="002B0EFE" w:rsidRPr="00BD518F" w:rsidRDefault="00A62CB2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2B0EFE" w:rsidRPr="00BD518F" w:rsidRDefault="00A62CB2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0EFE" w:rsidRPr="00BD518F" w:rsidTr="00430285">
        <w:tc>
          <w:tcPr>
            <w:tcW w:w="561" w:type="dxa"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4" w:type="dxa"/>
            <w:vMerge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Деньги любят счет.</w:t>
            </w:r>
          </w:p>
        </w:tc>
        <w:tc>
          <w:tcPr>
            <w:tcW w:w="1222" w:type="dxa"/>
          </w:tcPr>
          <w:p w:rsidR="002B0EFE" w:rsidRPr="00BD518F" w:rsidRDefault="00A62CB2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</w:tcPr>
          <w:p w:rsidR="002B0EFE" w:rsidRPr="00BD518F" w:rsidRDefault="00A62CB2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2B0EFE" w:rsidRPr="00BD518F" w:rsidRDefault="00A62CB2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0EFE" w:rsidRPr="00BD518F" w:rsidTr="00430285">
        <w:tc>
          <w:tcPr>
            <w:tcW w:w="561" w:type="dxa"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4" w:type="dxa"/>
            <w:vMerge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 w:rsidR="00A62CB2" w:rsidRPr="00BD518F">
              <w:rPr>
                <w:rFonts w:ascii="Times New Roman" w:hAnsi="Times New Roman" w:cs="Times New Roman"/>
                <w:sz w:val="24"/>
                <w:szCs w:val="24"/>
              </w:rPr>
              <w:t>беречь деньги</w:t>
            </w: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2" w:type="dxa"/>
          </w:tcPr>
          <w:p w:rsidR="002B0EFE" w:rsidRPr="00BD518F" w:rsidRDefault="00A62CB2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</w:tcPr>
          <w:p w:rsidR="002B0EFE" w:rsidRPr="00BD518F" w:rsidRDefault="00A62CB2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2B0EFE" w:rsidRPr="00BD518F" w:rsidRDefault="00A62CB2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0EFE" w:rsidRPr="00BD518F" w:rsidTr="00430285">
        <w:tc>
          <w:tcPr>
            <w:tcW w:w="561" w:type="dxa"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4" w:type="dxa"/>
            <w:vMerge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Коллекционирование.</w:t>
            </w:r>
          </w:p>
        </w:tc>
        <w:tc>
          <w:tcPr>
            <w:tcW w:w="1222" w:type="dxa"/>
          </w:tcPr>
          <w:p w:rsidR="002B0EFE" w:rsidRPr="00BD518F" w:rsidRDefault="00A62CB2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</w:tcPr>
          <w:p w:rsidR="002B0EFE" w:rsidRPr="00BD518F" w:rsidRDefault="00A62CB2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2B0EFE" w:rsidRPr="00BD518F" w:rsidRDefault="002B0EFE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2CB2" w:rsidRPr="00BD518F" w:rsidRDefault="00A62CB2" w:rsidP="00455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D25" w:rsidRPr="00EE3315" w:rsidRDefault="00C069F6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315">
        <w:rPr>
          <w:rFonts w:ascii="Times New Roman" w:hAnsi="Times New Roman" w:cs="Times New Roman"/>
          <w:b/>
          <w:sz w:val="24"/>
          <w:szCs w:val="24"/>
        </w:rPr>
        <w:t>4</w:t>
      </w:r>
      <w:r w:rsidR="00497D25" w:rsidRPr="00EE3315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7"/>
        <w:tblW w:w="0" w:type="auto"/>
        <w:tblLayout w:type="fixed"/>
        <w:tblLook w:val="04A0"/>
      </w:tblPr>
      <w:tblGrid>
        <w:gridCol w:w="561"/>
        <w:gridCol w:w="2374"/>
        <w:gridCol w:w="7096"/>
        <w:gridCol w:w="1222"/>
        <w:gridCol w:w="1329"/>
        <w:gridCol w:w="1135"/>
      </w:tblGrid>
      <w:tr w:rsidR="00497D25" w:rsidRPr="00BD518F" w:rsidTr="00430285">
        <w:trPr>
          <w:trHeight w:val="435"/>
        </w:trPr>
        <w:tc>
          <w:tcPr>
            <w:tcW w:w="561" w:type="dxa"/>
            <w:vMerge w:val="restart"/>
          </w:tcPr>
          <w:p w:rsidR="00497D25" w:rsidRPr="00BD518F" w:rsidRDefault="00497D25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2374" w:type="dxa"/>
            <w:vMerge w:val="restart"/>
          </w:tcPr>
          <w:p w:rsidR="00497D25" w:rsidRPr="00BD518F" w:rsidRDefault="00497D25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Название модуля</w:t>
            </w:r>
          </w:p>
        </w:tc>
        <w:tc>
          <w:tcPr>
            <w:tcW w:w="7096" w:type="dxa"/>
            <w:vMerge w:val="restart"/>
          </w:tcPr>
          <w:p w:rsidR="00497D25" w:rsidRPr="00BD518F" w:rsidRDefault="00497D25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22" w:type="dxa"/>
            <w:vMerge w:val="restart"/>
          </w:tcPr>
          <w:p w:rsidR="00497D25" w:rsidRPr="00BD518F" w:rsidRDefault="00497D25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 Всего часов</w:t>
            </w:r>
          </w:p>
        </w:tc>
        <w:tc>
          <w:tcPr>
            <w:tcW w:w="2464" w:type="dxa"/>
            <w:gridSpan w:val="2"/>
          </w:tcPr>
          <w:p w:rsidR="00497D25" w:rsidRPr="00BD518F" w:rsidRDefault="00497D25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 том числе виды занятий</w:t>
            </w:r>
          </w:p>
        </w:tc>
      </w:tr>
      <w:tr w:rsidR="00497D25" w:rsidRPr="00BD518F" w:rsidTr="00430285">
        <w:trPr>
          <w:trHeight w:val="390"/>
        </w:trPr>
        <w:tc>
          <w:tcPr>
            <w:tcW w:w="561" w:type="dxa"/>
            <w:vMerge/>
          </w:tcPr>
          <w:p w:rsidR="00497D25" w:rsidRPr="00BD518F" w:rsidRDefault="00497D25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:rsidR="00497D25" w:rsidRPr="00BD518F" w:rsidRDefault="00497D25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497D25" w:rsidRPr="00BD518F" w:rsidRDefault="00497D25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Merge/>
          </w:tcPr>
          <w:p w:rsidR="00497D25" w:rsidRPr="00BD518F" w:rsidRDefault="00497D25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497D25" w:rsidRPr="00BD518F" w:rsidRDefault="00A62CB2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теоретические</w:t>
            </w:r>
          </w:p>
        </w:tc>
        <w:tc>
          <w:tcPr>
            <w:tcW w:w="1135" w:type="dxa"/>
          </w:tcPr>
          <w:p w:rsidR="00497D25" w:rsidRPr="00BD518F" w:rsidRDefault="00A62CB2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</w:tc>
      </w:tr>
      <w:tr w:rsidR="002B0EFE" w:rsidRPr="00BD518F" w:rsidTr="00430285">
        <w:tc>
          <w:tcPr>
            <w:tcW w:w="561" w:type="dxa"/>
          </w:tcPr>
          <w:p w:rsidR="002B0EFE" w:rsidRPr="00BD518F" w:rsidRDefault="002B0EFE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 w:val="restart"/>
          </w:tcPr>
          <w:p w:rsidR="002B0EFE" w:rsidRPr="00BD518F" w:rsidRDefault="002B0EFE" w:rsidP="0045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</w:rPr>
              <w:t>«Семейный бюджет»</w:t>
            </w:r>
          </w:p>
        </w:tc>
        <w:tc>
          <w:tcPr>
            <w:tcW w:w="7096" w:type="dxa"/>
          </w:tcPr>
          <w:p w:rsidR="002B0EFE" w:rsidRPr="00BD518F" w:rsidRDefault="002B0EFE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2B0EFE" w:rsidRPr="00BD518F" w:rsidRDefault="00AC11BD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29" w:type="dxa"/>
          </w:tcPr>
          <w:p w:rsidR="002B0EFE" w:rsidRPr="00BD518F" w:rsidRDefault="002B0EFE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B0EFE" w:rsidRPr="00BD518F" w:rsidRDefault="002B0EFE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EFE" w:rsidRPr="00BD518F" w:rsidTr="00EE3315">
        <w:trPr>
          <w:trHeight w:val="271"/>
        </w:trPr>
        <w:tc>
          <w:tcPr>
            <w:tcW w:w="561" w:type="dxa"/>
          </w:tcPr>
          <w:p w:rsidR="002B0EFE" w:rsidRPr="00BD518F" w:rsidRDefault="002B0EFE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4" w:type="dxa"/>
            <w:vMerge/>
          </w:tcPr>
          <w:p w:rsidR="002B0EFE" w:rsidRPr="00BD518F" w:rsidRDefault="002B0EFE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</w:tcPr>
          <w:p w:rsidR="002B0EFE" w:rsidRPr="00BD518F" w:rsidRDefault="007D0EC0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Безналичные деньги.</w:t>
            </w:r>
          </w:p>
        </w:tc>
        <w:tc>
          <w:tcPr>
            <w:tcW w:w="1222" w:type="dxa"/>
          </w:tcPr>
          <w:p w:rsidR="002B0EFE" w:rsidRPr="00BD518F" w:rsidRDefault="007D0EC0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</w:tcPr>
          <w:p w:rsidR="002B0EFE" w:rsidRPr="00BD518F" w:rsidRDefault="007D0EC0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2B0EFE" w:rsidRPr="00BD518F" w:rsidRDefault="007D0EC0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0EFE" w:rsidRPr="00BD518F" w:rsidTr="00EE3315">
        <w:trPr>
          <w:trHeight w:val="275"/>
        </w:trPr>
        <w:tc>
          <w:tcPr>
            <w:tcW w:w="561" w:type="dxa"/>
          </w:tcPr>
          <w:p w:rsidR="002B0EFE" w:rsidRPr="00BD518F" w:rsidRDefault="002B0EFE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4" w:type="dxa"/>
            <w:vMerge/>
          </w:tcPr>
          <w:p w:rsidR="002B0EFE" w:rsidRPr="00BD518F" w:rsidRDefault="002B0EFE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</w:tcPr>
          <w:p w:rsidR="002B0EFE" w:rsidRPr="00BD518F" w:rsidRDefault="007D0EC0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Валюты.</w:t>
            </w:r>
          </w:p>
        </w:tc>
        <w:tc>
          <w:tcPr>
            <w:tcW w:w="1222" w:type="dxa"/>
          </w:tcPr>
          <w:p w:rsidR="002B0EFE" w:rsidRPr="00BD518F" w:rsidRDefault="007D0EC0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</w:tcPr>
          <w:p w:rsidR="002B0EFE" w:rsidRPr="00BD518F" w:rsidRDefault="007D0EC0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2B0EFE" w:rsidRPr="00BD518F" w:rsidRDefault="007D0EC0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0EFE" w:rsidRPr="00BD518F" w:rsidTr="00430285">
        <w:tc>
          <w:tcPr>
            <w:tcW w:w="561" w:type="dxa"/>
          </w:tcPr>
          <w:p w:rsidR="002B0EFE" w:rsidRPr="00BD518F" w:rsidRDefault="002B0EFE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4" w:type="dxa"/>
            <w:vMerge/>
          </w:tcPr>
          <w:p w:rsidR="002B0EFE" w:rsidRPr="00BD518F" w:rsidRDefault="002B0EFE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</w:tcPr>
          <w:p w:rsidR="002B0EFE" w:rsidRPr="00BD518F" w:rsidRDefault="007D0EC0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деньги.</w:t>
            </w:r>
          </w:p>
        </w:tc>
        <w:tc>
          <w:tcPr>
            <w:tcW w:w="1222" w:type="dxa"/>
          </w:tcPr>
          <w:p w:rsidR="002B0EFE" w:rsidRPr="00BD518F" w:rsidRDefault="007D0EC0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</w:tcPr>
          <w:p w:rsidR="002B0EFE" w:rsidRPr="00BD518F" w:rsidRDefault="007D0EC0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2B0EFE" w:rsidRPr="00BD518F" w:rsidRDefault="007D0EC0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0EFE" w:rsidRPr="00BD518F" w:rsidTr="00430285">
        <w:tc>
          <w:tcPr>
            <w:tcW w:w="561" w:type="dxa"/>
          </w:tcPr>
          <w:p w:rsidR="002B0EFE" w:rsidRPr="00BD518F" w:rsidRDefault="002B0EFE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4" w:type="dxa"/>
            <w:vMerge/>
          </w:tcPr>
          <w:p w:rsidR="002B0EFE" w:rsidRPr="00BD518F" w:rsidRDefault="002B0EFE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</w:tcPr>
          <w:p w:rsidR="002B0EFE" w:rsidRPr="00BD518F" w:rsidRDefault="007D0EC0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 что семьи тратят деньги.</w:t>
            </w:r>
          </w:p>
        </w:tc>
        <w:tc>
          <w:tcPr>
            <w:tcW w:w="1222" w:type="dxa"/>
          </w:tcPr>
          <w:p w:rsidR="002B0EFE" w:rsidRPr="00BD518F" w:rsidRDefault="007D0EC0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</w:tcPr>
          <w:p w:rsidR="002B0EFE" w:rsidRPr="00BD518F" w:rsidRDefault="007D0EC0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2B0EFE" w:rsidRPr="00BD518F" w:rsidRDefault="002B0EFE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EFE" w:rsidRPr="00BD518F" w:rsidTr="00430285">
        <w:tc>
          <w:tcPr>
            <w:tcW w:w="561" w:type="dxa"/>
          </w:tcPr>
          <w:p w:rsidR="002B0EFE" w:rsidRPr="00BD518F" w:rsidRDefault="002B0EFE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4" w:type="dxa"/>
            <w:vMerge/>
          </w:tcPr>
          <w:p w:rsidR="002B0EFE" w:rsidRPr="00BD518F" w:rsidRDefault="002B0EFE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</w:tcPr>
          <w:p w:rsidR="002B0EFE" w:rsidRPr="00BD518F" w:rsidRDefault="007D0EC0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Как правильно планировать семейный бюджет. </w:t>
            </w:r>
          </w:p>
        </w:tc>
        <w:tc>
          <w:tcPr>
            <w:tcW w:w="1222" w:type="dxa"/>
          </w:tcPr>
          <w:p w:rsidR="002B0EFE" w:rsidRPr="00BD518F" w:rsidRDefault="007D0EC0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</w:tcPr>
          <w:p w:rsidR="002B0EFE" w:rsidRPr="00BD518F" w:rsidRDefault="007D0EC0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2B0EFE" w:rsidRPr="00BD518F" w:rsidRDefault="007D0EC0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0EFE" w:rsidRPr="00BD518F" w:rsidTr="00430285">
        <w:tc>
          <w:tcPr>
            <w:tcW w:w="561" w:type="dxa"/>
          </w:tcPr>
          <w:p w:rsidR="002B0EFE" w:rsidRPr="00BD518F" w:rsidRDefault="002B0EFE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4" w:type="dxa"/>
            <w:vMerge/>
          </w:tcPr>
          <w:p w:rsidR="002B0EFE" w:rsidRPr="00BD518F" w:rsidRDefault="002B0EFE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</w:tcPr>
          <w:p w:rsidR="002B0EFE" w:rsidRPr="00BD518F" w:rsidRDefault="007D0EC0" w:rsidP="0045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Бизнес – день.</w:t>
            </w:r>
          </w:p>
        </w:tc>
        <w:tc>
          <w:tcPr>
            <w:tcW w:w="1222" w:type="dxa"/>
          </w:tcPr>
          <w:p w:rsidR="002B0EFE" w:rsidRPr="00BD518F" w:rsidRDefault="007D0EC0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</w:tcPr>
          <w:p w:rsidR="002B0EFE" w:rsidRPr="00BD518F" w:rsidRDefault="002B0EFE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B0EFE" w:rsidRPr="00BD518F" w:rsidRDefault="007D0EC0" w:rsidP="00455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C2E5B" w:rsidRPr="00BD518F" w:rsidRDefault="009C2E5B" w:rsidP="00455402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D518F">
        <w:rPr>
          <w:rFonts w:ascii="Times New Roman" w:hAnsi="Times New Roman" w:cs="Times New Roman"/>
          <w:b/>
          <w:bCs/>
          <w:iCs/>
          <w:sz w:val="24"/>
          <w:szCs w:val="24"/>
        </w:rPr>
        <w:t>Литература:</w:t>
      </w:r>
    </w:p>
    <w:p w:rsidR="009C2E5B" w:rsidRPr="00BD518F" w:rsidRDefault="009C2E5B" w:rsidP="0045540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1. Гловели Г.Д. Финансовая грамотность: Материалы для учащихся</w:t>
      </w:r>
    </w:p>
    <w:p w:rsidR="009C2E5B" w:rsidRPr="00BD518F" w:rsidRDefault="009C2E5B" w:rsidP="0045540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(4 класс). — М.: ВИТА-ПРЕСС, 2014.</w:t>
      </w:r>
    </w:p>
    <w:p w:rsidR="009C2E5B" w:rsidRPr="00BD518F" w:rsidRDefault="009C2E5B" w:rsidP="0045540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2. Федин С.Н. Финансовая грамотность: Материалы для учащихся</w:t>
      </w:r>
    </w:p>
    <w:p w:rsidR="009C2E5B" w:rsidRPr="00BD518F" w:rsidRDefault="009C2E5B" w:rsidP="0045540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(2–3 класс). — М.: ВИТА-ПРЕСС, 2014.</w:t>
      </w:r>
    </w:p>
    <w:p w:rsidR="009C2E5B" w:rsidRPr="00BD518F" w:rsidRDefault="009C2E5B" w:rsidP="00455402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D518F">
        <w:rPr>
          <w:rFonts w:ascii="Times New Roman" w:hAnsi="Times New Roman" w:cs="Times New Roman"/>
          <w:b/>
          <w:bCs/>
          <w:iCs/>
          <w:sz w:val="24"/>
          <w:szCs w:val="24"/>
        </w:rPr>
        <w:t>Интернет-источники</w:t>
      </w:r>
      <w:r w:rsidR="007D0EC0" w:rsidRPr="00BD518F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9C2E5B" w:rsidRPr="00BD518F" w:rsidRDefault="009C2E5B" w:rsidP="0045540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1. Cайт журнала «Семейный бюджет» http://www.7budget.ru;</w:t>
      </w:r>
    </w:p>
    <w:p w:rsidR="009C2E5B" w:rsidRPr="00BD518F" w:rsidRDefault="009C2E5B" w:rsidP="0045540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2. Журнал «Работа и зарплата» — http://zarplata-i-rabota.ru/zhurnalrabota-</w:t>
      </w:r>
    </w:p>
    <w:p w:rsidR="009C2E5B" w:rsidRPr="00BD518F" w:rsidRDefault="009C2E5B" w:rsidP="0045540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i-zarplata;</w:t>
      </w:r>
    </w:p>
    <w:p w:rsidR="009C2E5B" w:rsidRPr="00BD518F" w:rsidRDefault="009C2E5B" w:rsidP="0045540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3. Портал «Профориентир» «Мир профессий» – http://www.clskuntsevo.</w:t>
      </w:r>
    </w:p>
    <w:p w:rsidR="009C2E5B" w:rsidRPr="00BD518F" w:rsidRDefault="009C2E5B" w:rsidP="0045540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BD518F">
        <w:rPr>
          <w:rFonts w:ascii="Times New Roman" w:hAnsi="Times New Roman" w:cs="Times New Roman"/>
          <w:iCs/>
          <w:sz w:val="24"/>
          <w:szCs w:val="24"/>
          <w:lang w:val="en-US"/>
        </w:rPr>
        <w:t>ru/portal_proforientir/mir_professii_news_prof.php;</w:t>
      </w:r>
    </w:p>
    <w:p w:rsidR="009C2E5B" w:rsidRPr="00BD518F" w:rsidRDefault="009C2E5B" w:rsidP="0045540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D518F">
        <w:rPr>
          <w:rFonts w:ascii="Times New Roman" w:hAnsi="Times New Roman" w:cs="Times New Roman"/>
          <w:iCs/>
          <w:sz w:val="24"/>
          <w:szCs w:val="24"/>
        </w:rPr>
        <w:t>4. Сайт «Все о пособиях» — http://subsidii.net/</w:t>
      </w:r>
    </w:p>
    <w:p w:rsidR="00F82959" w:rsidRPr="00BD518F" w:rsidRDefault="00F82959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85" w:rsidRPr="00BD518F" w:rsidRDefault="005407BC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Обще</w:t>
      </w:r>
      <w:r w:rsidR="001E75F4" w:rsidRPr="00BD518F">
        <w:rPr>
          <w:rFonts w:ascii="Times New Roman" w:hAnsi="Times New Roman" w:cs="Times New Roman"/>
          <w:b/>
          <w:sz w:val="24"/>
          <w:szCs w:val="24"/>
        </w:rPr>
        <w:t>интеллектуальное</w:t>
      </w:r>
      <w:r w:rsidR="00430285" w:rsidRPr="00BD518F">
        <w:rPr>
          <w:rFonts w:ascii="Times New Roman" w:hAnsi="Times New Roman" w:cs="Times New Roman"/>
          <w:b/>
          <w:sz w:val="24"/>
          <w:szCs w:val="24"/>
        </w:rPr>
        <w:t xml:space="preserve"> направление</w:t>
      </w:r>
    </w:p>
    <w:p w:rsidR="00430285" w:rsidRPr="00BD518F" w:rsidRDefault="00430285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Программа «</w:t>
      </w:r>
      <w:r w:rsidR="00EC21D5" w:rsidRPr="00BD518F">
        <w:rPr>
          <w:rFonts w:ascii="Times New Roman" w:hAnsi="Times New Roman" w:cs="Times New Roman"/>
          <w:b/>
          <w:sz w:val="24"/>
          <w:szCs w:val="24"/>
        </w:rPr>
        <w:t>Речь</w:t>
      </w:r>
      <w:r w:rsidRPr="00BD518F">
        <w:rPr>
          <w:rFonts w:ascii="Times New Roman" w:hAnsi="Times New Roman" w:cs="Times New Roman"/>
          <w:b/>
          <w:sz w:val="24"/>
          <w:szCs w:val="24"/>
        </w:rPr>
        <w:t>»</w:t>
      </w:r>
    </w:p>
    <w:p w:rsidR="00430285" w:rsidRPr="00BD518F" w:rsidRDefault="00430285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A311C" w:rsidRPr="00BD518F" w:rsidRDefault="002A311C" w:rsidP="004554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="00A80A23"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«Речь»</w:t>
      </w: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направлена на формирование готовности и способности обучающихся к саморазвитию, мотивации к обучению и познанию, ценностного отношения к знанию. </w:t>
      </w:r>
    </w:p>
    <w:p w:rsidR="002A311C" w:rsidRPr="00BD518F" w:rsidRDefault="002A311C" w:rsidP="004554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Цель: </w:t>
      </w:r>
      <w:r w:rsidRPr="00BD518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развитие познавательных способностей учащихся  на основе системы развивающих занятий;</w:t>
      </w: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мотивации личности к познанию и творчеству как основы развития образовательных запросов и потребностей детей; развитие индивидуальности,  коммуникативных</w:t>
      </w:r>
      <w:r w:rsidR="007C7997"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способностей ребенка.</w:t>
      </w:r>
    </w:p>
    <w:p w:rsidR="002A311C" w:rsidRPr="00BD518F" w:rsidRDefault="007C7997" w:rsidP="00EE3315">
      <w:pPr>
        <w:shd w:val="clear" w:color="auto" w:fill="FFFFFF"/>
        <w:spacing w:after="0" w:line="240" w:lineRule="auto"/>
        <w:ind w:firstLine="708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BD518F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>З</w:t>
      </w:r>
      <w:r w:rsidR="002A311C" w:rsidRPr="00BD518F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>адачи:</w:t>
      </w:r>
    </w:p>
    <w:p w:rsidR="002A311C" w:rsidRPr="00BD518F" w:rsidRDefault="00A80A23" w:rsidP="00455402">
      <w:pPr>
        <w:widowControl w:val="0"/>
        <w:numPr>
          <w:ilvl w:val="0"/>
          <w:numId w:val="2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34" w:hanging="10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BD518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развивать мышление</w:t>
      </w:r>
      <w:r w:rsidR="002A311C" w:rsidRPr="00BD518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в процессе формирования основных приемов мысли</w:t>
      </w:r>
      <w:r w:rsidR="002A311C" w:rsidRPr="00BD518F">
        <w:rPr>
          <w:rFonts w:ascii="Times New Roman" w:eastAsia="Calibri" w:hAnsi="Times New Roman" w:cs="Times New Roman"/>
          <w:spacing w:val="-3"/>
          <w:sz w:val="24"/>
          <w:szCs w:val="24"/>
        </w:rPr>
        <w:softHyphen/>
        <w:t>тельной деятельности: анализа, синтеза, сравнения, обобщения, классификации, умение выделять главное, доказывать и опровергать, делать несложные выводы;</w:t>
      </w:r>
    </w:p>
    <w:p w:rsidR="002A311C" w:rsidRPr="00BD518F" w:rsidRDefault="00A80A23" w:rsidP="00455402">
      <w:pPr>
        <w:widowControl w:val="0"/>
        <w:numPr>
          <w:ilvl w:val="0"/>
          <w:numId w:val="2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29" w:hanging="10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BD518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развивать психические познавательные процессы: различные виды</w:t>
      </w:r>
      <w:r w:rsidR="002A311C" w:rsidRPr="00BD518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памяти, внимания, зрительного восприятия, воображения;</w:t>
      </w:r>
    </w:p>
    <w:p w:rsidR="002A311C" w:rsidRPr="00BD518F" w:rsidRDefault="00A80A23" w:rsidP="00455402">
      <w:pPr>
        <w:widowControl w:val="0"/>
        <w:numPr>
          <w:ilvl w:val="0"/>
          <w:numId w:val="2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29" w:hanging="10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BD518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развивать языковую культуру и формировать речевые умения</w:t>
      </w:r>
      <w:r w:rsidR="002A311C" w:rsidRPr="00BD518F">
        <w:rPr>
          <w:rFonts w:ascii="Times New Roman" w:eastAsia="Calibri" w:hAnsi="Times New Roman" w:cs="Times New Roman"/>
          <w:spacing w:val="-3"/>
          <w:sz w:val="24"/>
          <w:szCs w:val="24"/>
        </w:rPr>
        <w:t>: четко и ясно излагать свои мысли, давать определения понятиям, строить умозаключе</w:t>
      </w:r>
      <w:r w:rsidR="002A311C" w:rsidRPr="00BD518F">
        <w:rPr>
          <w:rFonts w:ascii="Times New Roman" w:eastAsia="Calibri" w:hAnsi="Times New Roman" w:cs="Times New Roman"/>
          <w:spacing w:val="-3"/>
          <w:sz w:val="24"/>
          <w:szCs w:val="24"/>
        </w:rPr>
        <w:softHyphen/>
        <w:t>ния, аргументировано доказывать свою точку зрения;</w:t>
      </w:r>
    </w:p>
    <w:p w:rsidR="002A311C" w:rsidRPr="00BD518F" w:rsidRDefault="002A311C" w:rsidP="00455402">
      <w:pPr>
        <w:widowControl w:val="0"/>
        <w:numPr>
          <w:ilvl w:val="0"/>
          <w:numId w:val="2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29" w:hanging="10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BD518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формирова</w:t>
      </w:r>
      <w:r w:rsidR="00A80A23" w:rsidRPr="00BD518F">
        <w:rPr>
          <w:rFonts w:ascii="Times New Roman" w:eastAsia="Calibri" w:hAnsi="Times New Roman" w:cs="Times New Roman"/>
          <w:spacing w:val="-3"/>
          <w:sz w:val="24"/>
          <w:szCs w:val="24"/>
        </w:rPr>
        <w:t>ть приёмы творческого мышления и развивать умение</w:t>
      </w:r>
      <w:r w:rsidRPr="00BD518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ре</w:t>
      </w:r>
      <w:r w:rsidRPr="00BD518F">
        <w:rPr>
          <w:rFonts w:ascii="Times New Roman" w:eastAsia="Calibri" w:hAnsi="Times New Roman" w:cs="Times New Roman"/>
          <w:spacing w:val="-3"/>
          <w:sz w:val="24"/>
          <w:szCs w:val="24"/>
        </w:rPr>
        <w:softHyphen/>
        <w:t>шать нестандартные задачи;</w:t>
      </w:r>
    </w:p>
    <w:p w:rsidR="002A311C" w:rsidRPr="00BD518F" w:rsidRDefault="00A80A23" w:rsidP="00455402">
      <w:pPr>
        <w:widowControl w:val="0"/>
        <w:numPr>
          <w:ilvl w:val="0"/>
          <w:numId w:val="2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29" w:hanging="10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BD518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развивать познавательную активность и самостоятельную мыслительную</w:t>
      </w:r>
      <w:r w:rsidR="002A311C" w:rsidRPr="00BD518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деятельност</w:t>
      </w:r>
      <w:r w:rsidRPr="00BD518F">
        <w:rPr>
          <w:rFonts w:ascii="Times New Roman" w:eastAsia="Calibri" w:hAnsi="Times New Roman" w:cs="Times New Roman"/>
          <w:spacing w:val="-3"/>
          <w:sz w:val="24"/>
          <w:szCs w:val="24"/>
        </w:rPr>
        <w:t>ь</w:t>
      </w:r>
      <w:r w:rsidR="002A311C" w:rsidRPr="00BD518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учащихся;</w:t>
      </w:r>
    </w:p>
    <w:p w:rsidR="002A311C" w:rsidRPr="00BD518F" w:rsidRDefault="00A80A23" w:rsidP="00455402">
      <w:pPr>
        <w:widowControl w:val="0"/>
        <w:numPr>
          <w:ilvl w:val="0"/>
          <w:numId w:val="2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24" w:hanging="10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BD518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развивать коммуникативные умения</w:t>
      </w:r>
      <w:r w:rsidR="002A311C" w:rsidRPr="00BD518F">
        <w:rPr>
          <w:rFonts w:ascii="Times New Roman" w:eastAsia="Calibri" w:hAnsi="Times New Roman" w:cs="Times New Roman"/>
          <w:spacing w:val="-3"/>
          <w:sz w:val="24"/>
          <w:szCs w:val="24"/>
        </w:rPr>
        <w:t>: умение общаться и взаимодействовать в коллективе, работать в парах, группах, уважать мнение других, объективно оценивать свою работу и деятельность одноклассников;</w:t>
      </w:r>
    </w:p>
    <w:p w:rsidR="002A311C" w:rsidRPr="00BD518F" w:rsidRDefault="00A80A23" w:rsidP="00455402">
      <w:pPr>
        <w:widowControl w:val="0"/>
        <w:numPr>
          <w:ilvl w:val="0"/>
          <w:numId w:val="2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19" w:hanging="10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BD518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развивать навыки</w:t>
      </w:r>
      <w:r w:rsidR="002A311C" w:rsidRPr="00BD518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применения полученных знаний и умений в процессе изучения школьных дисциплин и в практической деятельности.</w:t>
      </w:r>
    </w:p>
    <w:p w:rsidR="007C7997" w:rsidRPr="00BD518F" w:rsidRDefault="007C7997" w:rsidP="00EE3315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19"/>
        <w:jc w:val="center"/>
        <w:rPr>
          <w:rFonts w:ascii="Times New Roman" w:eastAsia="Calibri" w:hAnsi="Times New Roman" w:cs="Times New Roman"/>
          <w:b/>
          <w:spacing w:val="-3"/>
          <w:sz w:val="24"/>
          <w:szCs w:val="24"/>
        </w:rPr>
      </w:pPr>
      <w:r w:rsidRPr="00BD518F">
        <w:rPr>
          <w:rFonts w:ascii="Times New Roman" w:eastAsia="Calibri" w:hAnsi="Times New Roman" w:cs="Times New Roman"/>
          <w:b/>
          <w:spacing w:val="-3"/>
          <w:sz w:val="24"/>
          <w:szCs w:val="24"/>
        </w:rPr>
        <w:t>Планируемые результаты</w:t>
      </w:r>
    </w:p>
    <w:p w:rsidR="002F0889" w:rsidRPr="00EE3315" w:rsidRDefault="002F0889" w:rsidP="00455402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19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EE3315">
        <w:rPr>
          <w:rFonts w:ascii="Times New Roman" w:eastAsia="Calibri" w:hAnsi="Times New Roman" w:cs="Times New Roman"/>
          <w:b/>
          <w:spacing w:val="-3"/>
          <w:sz w:val="24"/>
          <w:szCs w:val="24"/>
          <w:u w:val="single"/>
        </w:rPr>
        <w:t>Личностными результатами</w:t>
      </w: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изучения модуля является формирование следующих умений: </w:t>
      </w:r>
    </w:p>
    <w:p w:rsidR="002F0889" w:rsidRPr="00EE3315" w:rsidRDefault="00A80A23" w:rsidP="00EE3315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19" w:firstLine="0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>о</w:t>
      </w:r>
      <w:r w:rsidR="002F0889"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>пределять</w:t>
      </w:r>
      <w:r w:rsidR="002F0889"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и </w:t>
      </w:r>
      <w:r w:rsidR="002F0889"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>высказывать</w:t>
      </w:r>
      <w:r w:rsidR="002F0889"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под руководством педагога самые простые общие для всех людей правила поведения при с</w:t>
      </w: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>отрудничестве (этические нормы);</w:t>
      </w:r>
    </w:p>
    <w:p w:rsidR="002F0889" w:rsidRPr="00EE3315" w:rsidRDefault="00A80A23" w:rsidP="00EE3315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19" w:firstLine="0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>в</w:t>
      </w:r>
      <w:r w:rsidR="002F0889"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предложенных педагогом ситуациях общения и сотрудничества, опираясь на общие для всех простые правила поведения,  </w:t>
      </w:r>
      <w:r w:rsidR="002F0889"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>делать выбор</w:t>
      </w:r>
      <w:r w:rsidR="002F0889"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>, при поддержке других участников группы и педагога, как поступить.</w:t>
      </w:r>
    </w:p>
    <w:p w:rsidR="002F0889" w:rsidRPr="00EE3315" w:rsidRDefault="002F0889" w:rsidP="00EE3315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9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EE3315">
        <w:rPr>
          <w:rFonts w:ascii="Times New Roman" w:eastAsia="Calibri" w:hAnsi="Times New Roman" w:cs="Times New Roman"/>
          <w:b/>
          <w:spacing w:val="-3"/>
          <w:sz w:val="24"/>
          <w:szCs w:val="24"/>
          <w:u w:val="single"/>
        </w:rPr>
        <w:t>Метапредметными результатами</w:t>
      </w:r>
      <w:r w:rsidR="00EE3315"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изучения модуля </w:t>
      </w: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являются формирование следующих универсальных учебных действий (УУД). </w:t>
      </w:r>
    </w:p>
    <w:p w:rsidR="002F0889" w:rsidRPr="00EE3315" w:rsidRDefault="002F0889" w:rsidP="00EE3315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9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>Регулятивные УУД</w:t>
      </w: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>:</w:t>
      </w:r>
    </w:p>
    <w:p w:rsidR="002F0889" w:rsidRPr="00EE3315" w:rsidRDefault="002F0889" w:rsidP="00EE3315">
      <w:pPr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19" w:firstLine="0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>Определять</w:t>
      </w: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и </w:t>
      </w:r>
      <w:r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>формулировать</w:t>
      </w: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цель деятельности с помощью учителя</w:t>
      </w:r>
      <w:r w:rsidR="00A80A23"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и самостоятельно</w:t>
      </w: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. </w:t>
      </w:r>
    </w:p>
    <w:p w:rsidR="002F0889" w:rsidRPr="00EE3315" w:rsidRDefault="002F0889" w:rsidP="00EE3315">
      <w:pPr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19" w:firstLine="0"/>
        <w:rPr>
          <w:rFonts w:ascii="Times New Roman" w:eastAsia="Calibri" w:hAnsi="Times New Roman" w:cs="Times New Roman"/>
          <w:bCs/>
          <w:spacing w:val="-3"/>
          <w:sz w:val="24"/>
          <w:szCs w:val="24"/>
        </w:rPr>
      </w:pPr>
      <w:r w:rsidRPr="00EE3315">
        <w:rPr>
          <w:rFonts w:ascii="Times New Roman" w:eastAsia="Calibri" w:hAnsi="Times New Roman" w:cs="Times New Roman"/>
          <w:bCs/>
          <w:i/>
          <w:spacing w:val="-3"/>
          <w:sz w:val="24"/>
          <w:szCs w:val="24"/>
        </w:rPr>
        <w:t>Проговаривать</w:t>
      </w:r>
      <w:r w:rsidRPr="00EE3315">
        <w:rPr>
          <w:rFonts w:ascii="Times New Roman" w:eastAsia="Calibri" w:hAnsi="Times New Roman" w:cs="Times New Roman"/>
          <w:bCs/>
          <w:spacing w:val="-3"/>
          <w:sz w:val="24"/>
          <w:szCs w:val="24"/>
        </w:rPr>
        <w:t xml:space="preserve"> последовательность действий. </w:t>
      </w:r>
    </w:p>
    <w:p w:rsidR="002F0889" w:rsidRPr="00EE3315" w:rsidRDefault="002F0889" w:rsidP="00EE3315">
      <w:pPr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19" w:firstLine="0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Учиться </w:t>
      </w:r>
      <w:r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>высказывать</w:t>
      </w: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своё предположение (версию) на основе работы с иллюстрацией рабочей тетради.</w:t>
      </w:r>
    </w:p>
    <w:p w:rsidR="002F0889" w:rsidRPr="00EE3315" w:rsidRDefault="002F0889" w:rsidP="00EE3315">
      <w:pPr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19" w:firstLine="0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Учиться </w:t>
      </w:r>
      <w:r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>работать</w:t>
      </w: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по предложенному учителем плану.</w:t>
      </w:r>
    </w:p>
    <w:p w:rsidR="002F0889" w:rsidRPr="00EE3315" w:rsidRDefault="002F0889" w:rsidP="00EE3315">
      <w:pPr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19" w:firstLine="0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Учиться </w:t>
      </w:r>
      <w:r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>отличать</w:t>
      </w: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верно, выполненное задание от неверного.</w:t>
      </w:r>
    </w:p>
    <w:p w:rsidR="002F0889" w:rsidRPr="00EE3315" w:rsidRDefault="002F0889" w:rsidP="00EE3315">
      <w:pPr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19" w:firstLine="0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Учиться совместно с учителем и другими учениками </w:t>
      </w:r>
      <w:r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>давать</w:t>
      </w: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эмоциональную </w:t>
      </w:r>
      <w:r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>оценку</w:t>
      </w: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деятельности товарищей. </w:t>
      </w:r>
    </w:p>
    <w:p w:rsidR="002F0889" w:rsidRPr="00EE3315" w:rsidRDefault="002F0889" w:rsidP="00EE3315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9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lastRenderedPageBreak/>
        <w:t>Познавательные УУД:</w:t>
      </w:r>
    </w:p>
    <w:p w:rsidR="002F0889" w:rsidRPr="00EE3315" w:rsidRDefault="002F0889" w:rsidP="00EE3315">
      <w:pPr>
        <w:widowControl w:val="0"/>
        <w:numPr>
          <w:ilvl w:val="0"/>
          <w:numId w:val="27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19" w:firstLine="0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Ориентироваться в своей системе знаний: </w:t>
      </w:r>
      <w:r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>отличать</w:t>
      </w: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новое от уже известного с помощью учителя. </w:t>
      </w:r>
    </w:p>
    <w:p w:rsidR="002F0889" w:rsidRPr="00EE3315" w:rsidRDefault="002F0889" w:rsidP="00EE3315">
      <w:pPr>
        <w:widowControl w:val="0"/>
        <w:numPr>
          <w:ilvl w:val="0"/>
          <w:numId w:val="27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19" w:firstLine="0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>Добывать новые знания:</w:t>
      </w:r>
      <w:r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 xml:space="preserve"> находит</w:t>
      </w:r>
      <w:r w:rsidR="005407BC"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 xml:space="preserve"> </w:t>
      </w:r>
      <w:r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>ответы</w:t>
      </w:r>
      <w:r w:rsidR="000D7EBF"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на вопросы, используя дополнительную литературу,</w:t>
      </w: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свой жизненный опыт и информацию, полученную от учителя. </w:t>
      </w:r>
    </w:p>
    <w:p w:rsidR="002F0889" w:rsidRPr="00EE3315" w:rsidRDefault="002F0889" w:rsidP="00EE3315">
      <w:pPr>
        <w:widowControl w:val="0"/>
        <w:numPr>
          <w:ilvl w:val="0"/>
          <w:numId w:val="27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19" w:firstLine="0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>Перерабатывать полученную информацию:</w:t>
      </w:r>
      <w:r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 xml:space="preserve"> делать выводы</w:t>
      </w: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в результате  совместной  работы всего класса.</w:t>
      </w:r>
    </w:p>
    <w:p w:rsidR="002F0889" w:rsidRPr="00EE3315" w:rsidRDefault="002F0889" w:rsidP="00EE3315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9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>Коммуникативные УУД</w:t>
      </w: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>:</w:t>
      </w:r>
    </w:p>
    <w:p w:rsidR="002F0889" w:rsidRPr="00EE3315" w:rsidRDefault="002F0889" w:rsidP="00EE3315">
      <w:pPr>
        <w:widowControl w:val="0"/>
        <w:numPr>
          <w:ilvl w:val="0"/>
          <w:numId w:val="25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19" w:firstLine="0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>Донести свою позицию до других:</w:t>
      </w:r>
      <w:r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 xml:space="preserve"> оформлять</w:t>
      </w: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:rsidR="002F0889" w:rsidRPr="00EE3315" w:rsidRDefault="002F0889" w:rsidP="00EE3315">
      <w:pPr>
        <w:widowControl w:val="0"/>
        <w:numPr>
          <w:ilvl w:val="0"/>
          <w:numId w:val="24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19" w:firstLine="0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>Слушать</w:t>
      </w: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и </w:t>
      </w:r>
      <w:r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>понимать</w:t>
      </w: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речь других.</w:t>
      </w:r>
    </w:p>
    <w:p w:rsidR="002F0889" w:rsidRPr="00EE3315" w:rsidRDefault="002F0889" w:rsidP="00EE3315">
      <w:pPr>
        <w:widowControl w:val="0"/>
        <w:numPr>
          <w:ilvl w:val="0"/>
          <w:numId w:val="24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19" w:firstLine="0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>Читать</w:t>
      </w: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и </w:t>
      </w:r>
      <w:r w:rsidRPr="00EE3315">
        <w:rPr>
          <w:rFonts w:ascii="Times New Roman" w:eastAsia="Calibri" w:hAnsi="Times New Roman" w:cs="Times New Roman"/>
          <w:i/>
          <w:spacing w:val="-3"/>
          <w:sz w:val="24"/>
          <w:szCs w:val="24"/>
        </w:rPr>
        <w:t>пересказывать</w:t>
      </w: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текст.</w:t>
      </w:r>
    </w:p>
    <w:p w:rsidR="002F0889" w:rsidRPr="00EE3315" w:rsidRDefault="002F0889" w:rsidP="00EE3315">
      <w:pPr>
        <w:widowControl w:val="0"/>
        <w:numPr>
          <w:ilvl w:val="0"/>
          <w:numId w:val="24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19" w:firstLine="0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2F0889" w:rsidRPr="00EE3315" w:rsidRDefault="002F0889" w:rsidP="00EE3315">
      <w:pPr>
        <w:widowControl w:val="0"/>
        <w:numPr>
          <w:ilvl w:val="0"/>
          <w:numId w:val="24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19" w:firstLine="0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EE3315">
        <w:rPr>
          <w:rFonts w:ascii="Times New Roman" w:eastAsia="Calibri" w:hAnsi="Times New Roman" w:cs="Times New Roman"/>
          <w:spacing w:val="-3"/>
          <w:sz w:val="24"/>
          <w:szCs w:val="24"/>
        </w:rPr>
        <w:t>Учиться выполнять различные роли в группе (лидера, исполнителя, критика).</w:t>
      </w:r>
    </w:p>
    <w:p w:rsidR="001E75F4" w:rsidRPr="00BD518F" w:rsidRDefault="001E75F4" w:rsidP="00455402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right="19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7C7997" w:rsidRPr="00BD518F" w:rsidRDefault="002F0889" w:rsidP="00455402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19"/>
        <w:jc w:val="center"/>
        <w:rPr>
          <w:rFonts w:ascii="Times New Roman" w:eastAsia="Calibri" w:hAnsi="Times New Roman" w:cs="Times New Roman"/>
          <w:b/>
          <w:spacing w:val="-3"/>
          <w:sz w:val="24"/>
          <w:szCs w:val="24"/>
        </w:rPr>
      </w:pPr>
      <w:r w:rsidRPr="00BD518F">
        <w:rPr>
          <w:rFonts w:ascii="Times New Roman" w:eastAsia="Calibri" w:hAnsi="Times New Roman" w:cs="Times New Roman"/>
          <w:b/>
          <w:spacing w:val="-3"/>
          <w:sz w:val="24"/>
          <w:szCs w:val="24"/>
        </w:rPr>
        <w:t>Календарно-тематическое планирование.</w:t>
      </w:r>
    </w:p>
    <w:p w:rsidR="002F0889" w:rsidRPr="00EE3315" w:rsidRDefault="002F0889" w:rsidP="004554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3315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3"/>
        <w:gridCol w:w="2553"/>
        <w:gridCol w:w="6096"/>
        <w:gridCol w:w="1134"/>
        <w:gridCol w:w="1275"/>
        <w:gridCol w:w="1276"/>
      </w:tblGrid>
      <w:tr w:rsidR="002F0889" w:rsidRPr="00BD518F" w:rsidTr="003864F2">
        <w:trPr>
          <w:cantSplit/>
          <w:trHeight w:val="697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№  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Название модуля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89" w:rsidRPr="00BD518F" w:rsidRDefault="00F82959" w:rsidP="00386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3864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0889" w:rsidRPr="00BD518F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3864F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 том числе виды занятий</w:t>
            </w:r>
          </w:p>
        </w:tc>
      </w:tr>
      <w:tr w:rsidR="002F0889" w:rsidRPr="00BD518F" w:rsidTr="003864F2">
        <w:trPr>
          <w:cantSplit/>
          <w:trHeight w:val="1126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теоретические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89" w:rsidRPr="00BD518F" w:rsidRDefault="002F0889" w:rsidP="00386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практи-ческие</w:t>
            </w:r>
          </w:p>
        </w:tc>
      </w:tr>
      <w:tr w:rsidR="002F0889" w:rsidRPr="00BD518F" w:rsidTr="003864F2">
        <w:trPr>
          <w:trHeight w:val="28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89" w:rsidRPr="00BD518F" w:rsidRDefault="00142F9B" w:rsidP="003864F2">
            <w:pPr>
              <w:pStyle w:val="TableContents"/>
              <w:snapToGrid w:val="0"/>
              <w:rPr>
                <w:b/>
                <w:bCs/>
              </w:rPr>
            </w:pPr>
            <w:r w:rsidRPr="00BD518F">
              <w:rPr>
                <w:sz w:val="22"/>
                <w:szCs w:val="22"/>
                <w:lang w:val="ru-RU"/>
              </w:rPr>
              <w:t>«Техника речи»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0889" w:rsidRPr="00BD518F" w:rsidTr="003864F2">
        <w:trPr>
          <w:trHeight w:val="28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89" w:rsidRPr="00BD518F" w:rsidRDefault="002F0889" w:rsidP="003864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D518F">
              <w:rPr>
                <w:rFonts w:ascii="Times New Roman" w:eastAsia="Calibri" w:hAnsi="Times New Roman" w:cs="Times New Roman"/>
                <w:sz w:val="24"/>
                <w:szCs w:val="24"/>
              </w:rPr>
              <w:t>Вводное занятие.</w:t>
            </w:r>
            <w:r w:rsidR="00C2786D" w:rsidRPr="00BD51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Путешествие в Волшебную страну.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89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89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2F0889" w:rsidRPr="00BD518F" w:rsidTr="003864F2">
        <w:trPr>
          <w:trHeight w:val="26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89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 по картинкам.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F0889" w:rsidRPr="00BD518F" w:rsidTr="003864F2">
        <w:trPr>
          <w:trHeight w:val="26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89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последовательного рассказа по картинкам.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889" w:rsidRPr="00BD518F" w:rsidRDefault="0038213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F0889" w:rsidRPr="00BD518F" w:rsidTr="003864F2">
        <w:trPr>
          <w:trHeight w:val="269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89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Учимся рассказывать по сериям картинок.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89" w:rsidRPr="00BD518F" w:rsidRDefault="002F088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786D" w:rsidRPr="00BD518F" w:rsidTr="003864F2">
        <w:trPr>
          <w:trHeight w:val="259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.Культура речи. Вежливые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C2786D" w:rsidRPr="00BD518F" w:rsidTr="003864F2">
        <w:trPr>
          <w:trHeight w:val="262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Мы строим предложение.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786D" w:rsidRPr="00BD518F" w:rsidTr="003864F2">
        <w:trPr>
          <w:trHeight w:val="267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Составление текста по опорным словам.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786D" w:rsidRPr="00BD518F" w:rsidTr="003864F2">
        <w:trPr>
          <w:trHeight w:val="256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Работа с текстом. Ответы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786D" w:rsidRPr="00BD518F" w:rsidTr="003864F2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Учимся писать изложение по повествовательному тексту.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6D" w:rsidRPr="00BD518F" w:rsidRDefault="00C2786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2F0889" w:rsidRPr="00BD518F" w:rsidRDefault="002F0889" w:rsidP="00455402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F0889" w:rsidRPr="003864F2" w:rsidRDefault="00382139" w:rsidP="004554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64F2">
        <w:rPr>
          <w:rFonts w:ascii="Times New Roman" w:hAnsi="Times New Roman" w:cs="Times New Roman"/>
          <w:b/>
          <w:bCs/>
          <w:sz w:val="24"/>
          <w:szCs w:val="24"/>
        </w:rPr>
        <w:lastRenderedPageBreak/>
        <w:t>2 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3"/>
        <w:gridCol w:w="2553"/>
        <w:gridCol w:w="6096"/>
        <w:gridCol w:w="1134"/>
        <w:gridCol w:w="1275"/>
        <w:gridCol w:w="1276"/>
      </w:tblGrid>
      <w:tr w:rsidR="00382139" w:rsidRPr="00A20EE9" w:rsidTr="003864F2">
        <w:trPr>
          <w:cantSplit/>
          <w:trHeight w:val="697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39" w:rsidRPr="00A20EE9" w:rsidRDefault="0038213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№  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2139" w:rsidRPr="00A20EE9" w:rsidRDefault="0038213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Название модуля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39" w:rsidRPr="00A20EE9" w:rsidRDefault="0038213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39" w:rsidRPr="00A20EE9" w:rsidRDefault="0038213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382139" w:rsidRPr="00A20EE9" w:rsidRDefault="0038213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139" w:rsidRPr="00A20EE9" w:rsidRDefault="0038213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В том числе виды занятий</w:t>
            </w:r>
          </w:p>
        </w:tc>
      </w:tr>
      <w:tr w:rsidR="00382139" w:rsidRPr="00A20EE9" w:rsidTr="003864F2">
        <w:trPr>
          <w:cantSplit/>
          <w:trHeight w:val="620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139" w:rsidRPr="00A20EE9" w:rsidRDefault="0038213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39" w:rsidRPr="00A20EE9" w:rsidRDefault="0038213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139" w:rsidRPr="00A20EE9" w:rsidRDefault="0038213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139" w:rsidRPr="00A20EE9" w:rsidRDefault="0038213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39" w:rsidRPr="00A20EE9" w:rsidRDefault="0038213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теоретические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39" w:rsidRPr="00A20EE9" w:rsidRDefault="0038213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практи-ческие</w:t>
            </w:r>
          </w:p>
        </w:tc>
      </w:tr>
      <w:tr w:rsidR="003864F2" w:rsidRPr="00A20EE9" w:rsidTr="00A20EE9">
        <w:trPr>
          <w:trHeight w:val="261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4F2" w:rsidRPr="00A20EE9" w:rsidRDefault="003864F2" w:rsidP="003864F2">
            <w:pPr>
              <w:pStyle w:val="TableContents"/>
              <w:snapToGrid w:val="0"/>
              <w:rPr>
                <w:lang w:val="ru-RU"/>
              </w:rPr>
            </w:pPr>
            <w:r w:rsidRPr="00A20EE9">
              <w:rPr>
                <w:lang w:val="ru-RU"/>
              </w:rPr>
              <w:t>«Слово и его значение»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864F2" w:rsidRPr="00A20EE9" w:rsidTr="00A20EE9">
        <w:trPr>
          <w:trHeight w:val="26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Слово. Значение слова. Многозначные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3864F2" w:rsidRPr="00A20EE9" w:rsidTr="00A20EE9">
        <w:trPr>
          <w:trHeight w:val="25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Фразеологизмы. Сравнение. Олицетворение.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3864F2" w:rsidRPr="00A20EE9" w:rsidTr="00A20EE9">
        <w:trPr>
          <w:trHeight w:val="259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Связь между предложениями в тексте.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864F2" w:rsidRPr="00A20EE9" w:rsidTr="00A20EE9">
        <w:trPr>
          <w:trHeight w:val="263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Работа с деформированным текстом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864F2" w:rsidRPr="00A20EE9" w:rsidTr="00A20EE9">
        <w:trPr>
          <w:trHeight w:val="253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Текст. Тема текста. Заглавие.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864F2" w:rsidRPr="00A20EE9" w:rsidTr="00A20EE9">
        <w:trPr>
          <w:trHeight w:val="257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План. Составление плана.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864F2" w:rsidRPr="00A20EE9" w:rsidTr="00A20EE9">
        <w:trPr>
          <w:trHeight w:val="247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Виды плана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864F2" w:rsidRPr="00A20EE9" w:rsidTr="00A20EE9">
        <w:trPr>
          <w:trHeight w:val="251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F2" w:rsidRPr="00A20EE9" w:rsidRDefault="003864F2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A20EE9" w:rsidRDefault="00A20EE9" w:rsidP="00455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6BFA" w:rsidRPr="00A20EE9" w:rsidRDefault="00C36BFA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EE9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3"/>
        <w:gridCol w:w="2553"/>
        <w:gridCol w:w="6096"/>
        <w:gridCol w:w="1134"/>
        <w:gridCol w:w="1275"/>
        <w:gridCol w:w="1276"/>
      </w:tblGrid>
      <w:tr w:rsidR="00C36BFA" w:rsidRPr="00A20EE9" w:rsidTr="00A20EE9">
        <w:trPr>
          <w:cantSplit/>
          <w:trHeight w:val="697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FA" w:rsidRPr="00A20EE9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№  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BFA" w:rsidRPr="00A20EE9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Название модуля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FA" w:rsidRPr="00A20EE9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FA" w:rsidRPr="00A20EE9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C36BFA" w:rsidRPr="00A20EE9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BFA" w:rsidRPr="00A20EE9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В том числе виды занятий</w:t>
            </w:r>
          </w:p>
        </w:tc>
      </w:tr>
      <w:tr w:rsidR="00C36BFA" w:rsidRPr="00A20EE9" w:rsidTr="00A20EE9">
        <w:trPr>
          <w:cantSplit/>
          <w:trHeight w:val="542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BFA" w:rsidRPr="00A20EE9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FA" w:rsidRPr="00A20EE9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BFA" w:rsidRPr="00A20EE9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BFA" w:rsidRPr="00A20EE9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FA" w:rsidRPr="00A20EE9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теоретические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FA" w:rsidRPr="00A20EE9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практи-ческие</w:t>
            </w:r>
          </w:p>
        </w:tc>
      </w:tr>
      <w:tr w:rsidR="00631C0D" w:rsidRPr="00A20EE9" w:rsidTr="00A20EE9">
        <w:trPr>
          <w:trHeight w:val="252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0D" w:rsidRPr="00A20EE9" w:rsidRDefault="00631C0D" w:rsidP="00A20EE9">
            <w:pPr>
              <w:pStyle w:val="TableContents"/>
              <w:snapToGrid w:val="0"/>
              <w:rPr>
                <w:b/>
                <w:bCs/>
              </w:rPr>
            </w:pPr>
            <w:r w:rsidRPr="00A20EE9">
              <w:rPr>
                <w:lang w:val="ru-RU"/>
              </w:rPr>
              <w:t>«Построение  текста»</w:t>
            </w:r>
            <w:r w:rsidRPr="00A20EE9"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1C0D" w:rsidRPr="00A20EE9" w:rsidTr="00A20EE9">
        <w:trPr>
          <w:trHeight w:val="257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Тема текста.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631C0D" w:rsidRPr="00A20EE9" w:rsidTr="00A20EE9">
        <w:trPr>
          <w:trHeight w:val="246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текста. Опорные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631C0D" w:rsidRPr="00A20EE9" w:rsidTr="00A20EE9">
        <w:trPr>
          <w:trHeight w:val="251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3-4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текста: начало, основная часть, концовка.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31C0D" w:rsidRPr="00A20EE9" w:rsidTr="000D617C">
        <w:trPr>
          <w:trHeight w:val="254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Синонимы.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631C0D" w:rsidRPr="00A20EE9" w:rsidTr="000D617C">
        <w:trPr>
          <w:trHeight w:val="24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Какие бывают тексты.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631C0D" w:rsidRPr="00A20EE9" w:rsidTr="000D617C">
        <w:trPr>
          <w:trHeight w:val="249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План. Опорные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631C0D" w:rsidRPr="00A20EE9" w:rsidTr="000D617C">
        <w:trPr>
          <w:trHeight w:val="239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A774EE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sz w:val="24"/>
                <w:szCs w:val="24"/>
              </w:rPr>
              <w:t>Письмо изложения по плану.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631C0D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0D" w:rsidRPr="00A20EE9" w:rsidRDefault="00A774EE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EE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F82959" w:rsidRPr="00BD518F" w:rsidRDefault="00F82959" w:rsidP="004554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6BFA" w:rsidRPr="000D617C" w:rsidRDefault="00C36BFA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17C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3"/>
        <w:gridCol w:w="2553"/>
        <w:gridCol w:w="6096"/>
        <w:gridCol w:w="1134"/>
        <w:gridCol w:w="1275"/>
        <w:gridCol w:w="1276"/>
      </w:tblGrid>
      <w:tr w:rsidR="00C36BFA" w:rsidRPr="000D617C" w:rsidTr="000D617C">
        <w:trPr>
          <w:cantSplit/>
          <w:trHeight w:val="466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FA" w:rsidRPr="000D617C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sz w:val="24"/>
                <w:szCs w:val="24"/>
              </w:rPr>
              <w:t>№  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BFA" w:rsidRPr="000D617C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sz w:val="24"/>
                <w:szCs w:val="24"/>
              </w:rPr>
              <w:t>Название модуля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FA" w:rsidRPr="000D617C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FA" w:rsidRPr="000D617C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C36BFA" w:rsidRPr="000D617C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BFA" w:rsidRPr="000D617C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sz w:val="24"/>
                <w:szCs w:val="24"/>
              </w:rPr>
              <w:t>В том числе виды занятий</w:t>
            </w:r>
          </w:p>
        </w:tc>
      </w:tr>
      <w:tr w:rsidR="00C36BFA" w:rsidRPr="000D617C" w:rsidTr="000D617C">
        <w:trPr>
          <w:cantSplit/>
          <w:trHeight w:val="466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BFA" w:rsidRPr="000D617C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FA" w:rsidRPr="000D617C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BFA" w:rsidRPr="000D617C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BFA" w:rsidRPr="000D617C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FA" w:rsidRPr="000D617C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sz w:val="24"/>
                <w:szCs w:val="24"/>
              </w:rPr>
              <w:t>теоретические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FA" w:rsidRPr="000D617C" w:rsidRDefault="00C36BFA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sz w:val="24"/>
                <w:szCs w:val="24"/>
              </w:rPr>
              <w:t>практи-ческие</w:t>
            </w:r>
          </w:p>
        </w:tc>
      </w:tr>
      <w:tr w:rsidR="000D617C" w:rsidRPr="000D617C" w:rsidTr="00661D4B">
        <w:trPr>
          <w:cantSplit/>
          <w:trHeight w:val="466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sz w:val="24"/>
                <w:szCs w:val="24"/>
              </w:rPr>
              <w:t>«Культура речи»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7C" w:rsidRPr="000D617C" w:rsidTr="00661D4B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17C" w:rsidRPr="000D617C" w:rsidRDefault="000D617C" w:rsidP="00403D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sz w:val="24"/>
                <w:szCs w:val="24"/>
              </w:rPr>
              <w:t>Как начать письмо. Как представиться. Как выразить желание. Как выразить просьбу.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0D617C" w:rsidRPr="000D617C" w:rsidTr="000D617C">
        <w:trPr>
          <w:trHeight w:val="274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17C" w:rsidRPr="000D617C" w:rsidRDefault="000D617C" w:rsidP="00403D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17C" w:rsidRPr="000D617C" w:rsidRDefault="000D617C" w:rsidP="0045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17C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 письма.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617C" w:rsidRPr="000D617C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17C" w:rsidRPr="000D617C" w:rsidRDefault="000D617C" w:rsidP="00403D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17C">
              <w:rPr>
                <w:rFonts w:ascii="Times New Roman" w:hAnsi="Times New Roman" w:cs="Times New Roman"/>
                <w:sz w:val="24"/>
                <w:szCs w:val="24"/>
              </w:rPr>
              <w:t>Изложение: анализ текста, составление плана, выделение в нем главного и второстепенного.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D617C" w:rsidRPr="000D617C" w:rsidTr="000D617C">
        <w:trPr>
          <w:trHeight w:val="273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17C" w:rsidRPr="000D617C" w:rsidRDefault="000D617C" w:rsidP="00403D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sz w:val="24"/>
                <w:szCs w:val="24"/>
              </w:rPr>
              <w:t>Изложение: извлечение из текста заданного материала.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D617C" w:rsidRPr="000D617C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03D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sz w:val="24"/>
                <w:szCs w:val="24"/>
              </w:rPr>
              <w:t>Где живут картины. Восприятие произведений живописи.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D617C" w:rsidRPr="000D617C" w:rsidTr="000D617C">
        <w:trPr>
          <w:trHeight w:val="284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03D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tabs>
                <w:tab w:val="left" w:pos="33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Сжатые (сокращённые) изложения.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D617C" w:rsidRPr="000D617C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03D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sz w:val="24"/>
                <w:szCs w:val="24"/>
              </w:rPr>
              <w:t>Вид и время глаголов. Отбор материала и информации к сочинению.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0D617C" w:rsidRPr="000D617C" w:rsidTr="000D617C">
        <w:trPr>
          <w:trHeight w:val="283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03D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 сочинения.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D617C" w:rsidRPr="000D617C" w:rsidTr="000D617C">
        <w:trPr>
          <w:trHeight w:val="273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17C" w:rsidRPr="000D617C" w:rsidRDefault="000D617C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1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E338AC" w:rsidRPr="00BD518F" w:rsidRDefault="006E2D7A" w:rsidP="0045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Литература</w:t>
      </w:r>
    </w:p>
    <w:p w:rsidR="005E4C63" w:rsidRPr="00BD518F" w:rsidRDefault="005E4C63" w:rsidP="00455402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hAnsi="Times New Roman" w:cs="Times New Roman"/>
          <w:sz w:val="24"/>
          <w:szCs w:val="24"/>
        </w:rPr>
        <w:t>Соколова Т.Н. Школа развития речи: Курс «Речь»: Методическое пособие.1-4 класс. – М.: Росткнига, 201</w:t>
      </w:r>
      <w:r w:rsidR="0093648E" w:rsidRPr="00BD518F">
        <w:rPr>
          <w:rFonts w:ascii="Times New Roman" w:hAnsi="Times New Roman" w:cs="Times New Roman"/>
          <w:sz w:val="24"/>
          <w:szCs w:val="24"/>
        </w:rPr>
        <w:t>1</w:t>
      </w:r>
      <w:r w:rsidRPr="00BD518F">
        <w:rPr>
          <w:rFonts w:ascii="Times New Roman" w:hAnsi="Times New Roman" w:cs="Times New Roman"/>
          <w:sz w:val="24"/>
          <w:szCs w:val="24"/>
        </w:rPr>
        <w:t>.</w:t>
      </w:r>
    </w:p>
    <w:p w:rsidR="005E4C63" w:rsidRPr="00BD518F" w:rsidRDefault="005E4C63" w:rsidP="00455402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hAnsi="Times New Roman" w:cs="Times New Roman"/>
        </w:rPr>
        <w:t xml:space="preserve"> </w:t>
      </w:r>
      <w:r w:rsidRPr="00BD518F">
        <w:rPr>
          <w:rFonts w:ascii="Times New Roman" w:hAnsi="Times New Roman" w:cs="Times New Roman"/>
          <w:sz w:val="24"/>
          <w:szCs w:val="24"/>
        </w:rPr>
        <w:t>Соколова Т.Н.Учимся писать изложения и сочинени</w:t>
      </w:r>
      <w:r w:rsidR="0093648E" w:rsidRPr="00BD518F">
        <w:rPr>
          <w:rFonts w:ascii="Times New Roman" w:hAnsi="Times New Roman" w:cs="Times New Roman"/>
          <w:sz w:val="24"/>
          <w:szCs w:val="24"/>
        </w:rPr>
        <w:t>я</w:t>
      </w:r>
      <w:r w:rsidRPr="00BD518F">
        <w:rPr>
          <w:rFonts w:ascii="Times New Roman" w:hAnsi="Times New Roman" w:cs="Times New Roman"/>
          <w:sz w:val="24"/>
          <w:szCs w:val="24"/>
        </w:rPr>
        <w:t>. Рабочие тетради для детей 1-4 классов М.: Росткнига</w:t>
      </w:r>
      <w:r w:rsidRPr="00BD518F">
        <w:rPr>
          <w:rFonts w:ascii="Times New Roman" w:hAnsi="Times New Roman" w:cs="Times New Roman"/>
        </w:rPr>
        <w:t>, 2014</w:t>
      </w:r>
    </w:p>
    <w:p w:rsidR="0093648E" w:rsidRPr="00BD518F" w:rsidRDefault="0093648E" w:rsidP="00455402">
      <w:pPr>
        <w:pStyle w:val="a3"/>
        <w:rPr>
          <w:rFonts w:ascii="Times New Roman" w:hAnsi="Times New Roman"/>
          <w:sz w:val="24"/>
          <w:szCs w:val="24"/>
        </w:rPr>
      </w:pPr>
      <w:r w:rsidRPr="00BD518F">
        <w:rPr>
          <w:rFonts w:ascii="Times New Roman" w:hAnsi="Times New Roman"/>
        </w:rPr>
        <w:t xml:space="preserve">       </w:t>
      </w:r>
      <w:r w:rsidRPr="00BD518F">
        <w:rPr>
          <w:rFonts w:ascii="Times New Roman" w:hAnsi="Times New Roman"/>
          <w:sz w:val="24"/>
          <w:szCs w:val="24"/>
        </w:rPr>
        <w:t xml:space="preserve">3)Весёлая грамматика: разработки занятий, задания, игры/ авт.-сост. Ю.А. Вакуленко. - Волгоград: Учитель, 2011. </w:t>
      </w:r>
    </w:p>
    <w:p w:rsidR="00801907" w:rsidRPr="00BD518F" w:rsidRDefault="0093648E" w:rsidP="00455402">
      <w:pPr>
        <w:pStyle w:val="a3"/>
        <w:rPr>
          <w:rFonts w:ascii="Times New Roman" w:hAnsi="Times New Roman"/>
        </w:rPr>
      </w:pPr>
      <w:r w:rsidRPr="00BD518F">
        <w:rPr>
          <w:rFonts w:ascii="Times New Roman" w:hAnsi="Times New Roman"/>
          <w:sz w:val="24"/>
          <w:szCs w:val="24"/>
        </w:rPr>
        <w:t xml:space="preserve">      4)Львов М. Р. Словарик синонимов и антонимов. Для начальных классов. - 3-е изд., испр. и доп. - М.: Вентана-Граф, 1996</w:t>
      </w:r>
      <w:r w:rsidRPr="00BD518F">
        <w:rPr>
          <w:rFonts w:ascii="Times New Roman" w:hAnsi="Times New Roman"/>
        </w:rPr>
        <w:t>.</w:t>
      </w:r>
    </w:p>
    <w:p w:rsidR="000D617C" w:rsidRDefault="000D617C" w:rsidP="00455402">
      <w:pPr>
        <w:spacing w:after="0" w:line="240" w:lineRule="auto"/>
        <w:ind w:left="1440"/>
        <w:jc w:val="center"/>
        <w:rPr>
          <w:rFonts w:ascii="Times New Roman" w:hAnsi="Times New Roman" w:cs="Times New Roman"/>
          <w:sz w:val="24"/>
          <w:szCs w:val="24"/>
        </w:rPr>
        <w:sectPr w:rsidR="000D617C" w:rsidSect="00BD518F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E2D7A" w:rsidRPr="00BD518F" w:rsidRDefault="006E2D7A" w:rsidP="000D61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lastRenderedPageBreak/>
        <w:t>Общекультурное направление</w:t>
      </w:r>
    </w:p>
    <w:p w:rsidR="006E2D7A" w:rsidRPr="00BD518F" w:rsidRDefault="006E2D7A" w:rsidP="000D61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Программа «Мир творчества»</w:t>
      </w:r>
    </w:p>
    <w:p w:rsidR="0040160E" w:rsidRPr="00BD518F" w:rsidRDefault="006E2D7A" w:rsidP="000D61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40160E" w:rsidRPr="00BD518F" w:rsidRDefault="00D9782F" w:rsidP="000D617C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П</w:t>
      </w:r>
      <w:r w:rsidR="0040160E" w:rsidRPr="00BD518F">
        <w:rPr>
          <w:rFonts w:ascii="Times New Roman" w:hAnsi="Times New Roman" w:cs="Times New Roman"/>
          <w:sz w:val="24"/>
          <w:szCs w:val="24"/>
        </w:rPr>
        <w:t xml:space="preserve">рограмма </w:t>
      </w:r>
      <w:r w:rsidRPr="00BD518F">
        <w:rPr>
          <w:rFonts w:ascii="Times New Roman" w:hAnsi="Times New Roman" w:cs="Times New Roman"/>
          <w:sz w:val="24"/>
          <w:szCs w:val="24"/>
        </w:rPr>
        <w:t xml:space="preserve"> по внеурочной деятельности </w:t>
      </w:r>
      <w:r w:rsidR="0040160E" w:rsidRPr="00BD518F">
        <w:rPr>
          <w:rFonts w:ascii="Times New Roman" w:hAnsi="Times New Roman" w:cs="Times New Roman"/>
          <w:sz w:val="24"/>
          <w:szCs w:val="24"/>
        </w:rPr>
        <w:t xml:space="preserve">  способствуют </w:t>
      </w:r>
      <w:r w:rsidRPr="00BD518F">
        <w:rPr>
          <w:rFonts w:ascii="Times New Roman" w:hAnsi="Times New Roman" w:cs="Times New Roman"/>
          <w:sz w:val="24"/>
          <w:szCs w:val="24"/>
        </w:rPr>
        <w:t xml:space="preserve">  </w:t>
      </w:r>
      <w:r w:rsidR="0040160E" w:rsidRPr="00BD518F">
        <w:rPr>
          <w:rFonts w:ascii="Times New Roman" w:hAnsi="Times New Roman" w:cs="Times New Roman"/>
          <w:sz w:val="24"/>
          <w:szCs w:val="24"/>
        </w:rPr>
        <w:t xml:space="preserve">развитию собственной фантазии приобретению умений действовать карандашом, ножницами, наносить клей кисточкой, воспитывая аккуратность, терпеливость. Воспитывать </w:t>
      </w:r>
      <w:r w:rsidRPr="00BD518F">
        <w:rPr>
          <w:rFonts w:ascii="Times New Roman" w:hAnsi="Times New Roman" w:cs="Times New Roman"/>
          <w:sz w:val="24"/>
          <w:szCs w:val="24"/>
        </w:rPr>
        <w:t xml:space="preserve">  </w:t>
      </w:r>
      <w:r w:rsidR="0040160E" w:rsidRPr="00BD518F">
        <w:rPr>
          <w:rFonts w:ascii="Times New Roman" w:hAnsi="Times New Roman" w:cs="Times New Roman"/>
          <w:sz w:val="24"/>
          <w:szCs w:val="24"/>
        </w:rPr>
        <w:t>интерес к активному познанию истории материальной культуры и семейных традиций своего и других народов, уважительного отношения к труду.</w:t>
      </w:r>
    </w:p>
    <w:p w:rsidR="00EF3395" w:rsidRPr="00BD518F" w:rsidRDefault="00EF3395" w:rsidP="0045540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t>Цель</w:t>
      </w:r>
      <w:r w:rsidRPr="00BD518F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EF3395" w:rsidRPr="00BD518F" w:rsidRDefault="00EF3395" w:rsidP="000D617C">
      <w:pPr>
        <w:pStyle w:val="a5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Развитие творческих способностей обучающихся  через организацию декоративно-прикладного творчества.</w:t>
      </w:r>
    </w:p>
    <w:p w:rsidR="00EF3395" w:rsidRPr="00BD518F" w:rsidRDefault="00EF3395" w:rsidP="000D617C">
      <w:pPr>
        <w:pStyle w:val="a5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18F">
        <w:rPr>
          <w:rFonts w:ascii="Times New Roman" w:hAnsi="Times New Roman" w:cs="Times New Roman"/>
          <w:sz w:val="24"/>
          <w:szCs w:val="24"/>
        </w:rPr>
        <w:t>Формирование художественно-творческих способностей через обеспечение эмоционально – образного восприятия действительности, развитие эстетических чувств и представлений, образного мышления и воображения.</w:t>
      </w:r>
    </w:p>
    <w:p w:rsidR="00EF3395" w:rsidRPr="00BD518F" w:rsidRDefault="00EF3395" w:rsidP="004554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EF3395" w:rsidRPr="00BD518F" w:rsidRDefault="00EF3395" w:rsidP="0045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прививать интерес школьников к народному творчеству; </w:t>
      </w:r>
    </w:p>
    <w:p w:rsidR="00EF3395" w:rsidRPr="00BD518F" w:rsidRDefault="00EF3395" w:rsidP="0045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-развивать фантазию, воображение, самостоятельное мышление;</w:t>
      </w:r>
    </w:p>
    <w:p w:rsidR="00EF3395" w:rsidRPr="00BD518F" w:rsidRDefault="00EF3395" w:rsidP="0045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-воспитывать художественно – эстетический вкус, трудолюбие, аккуратность.</w:t>
      </w:r>
    </w:p>
    <w:p w:rsidR="00EF3395" w:rsidRPr="00BD518F" w:rsidRDefault="00EF3395" w:rsidP="004554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-помогать детям в их желании сделать свои работы общественно значимыми.</w:t>
      </w:r>
    </w:p>
    <w:p w:rsidR="000D617C" w:rsidRPr="00BD518F" w:rsidRDefault="000D617C" w:rsidP="000D617C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19"/>
        <w:jc w:val="center"/>
        <w:rPr>
          <w:rFonts w:ascii="Times New Roman" w:eastAsia="Calibri" w:hAnsi="Times New Roman" w:cs="Times New Roman"/>
          <w:b/>
          <w:spacing w:val="-3"/>
          <w:sz w:val="24"/>
          <w:szCs w:val="24"/>
        </w:rPr>
      </w:pPr>
      <w:r w:rsidRPr="00BD518F">
        <w:rPr>
          <w:rFonts w:ascii="Times New Roman" w:eastAsia="Calibri" w:hAnsi="Times New Roman" w:cs="Times New Roman"/>
          <w:b/>
          <w:spacing w:val="-3"/>
          <w:sz w:val="24"/>
          <w:szCs w:val="24"/>
        </w:rPr>
        <w:t>Планируемые результаты</w:t>
      </w:r>
    </w:p>
    <w:p w:rsidR="008B552F" w:rsidRPr="00BD518F" w:rsidRDefault="008B552F" w:rsidP="004554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 программы  должны быть достигнуты определенные результаты. </w:t>
      </w:r>
    </w:p>
    <w:p w:rsidR="008B552F" w:rsidRPr="00BD518F" w:rsidRDefault="008B552F" w:rsidP="004554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они должны приобрести в процессе  освоения программы:</w:t>
      </w:r>
    </w:p>
    <w:p w:rsidR="008B552F" w:rsidRPr="00BD518F" w:rsidRDefault="008B552F" w:rsidP="000D617C">
      <w:pPr>
        <w:pStyle w:val="a5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эмоционально-ценностное отношение к природе, человеку, обществу; </w:t>
      </w:r>
    </w:p>
    <w:p w:rsidR="008B552F" w:rsidRPr="00BD518F" w:rsidRDefault="008B552F" w:rsidP="000D617C">
      <w:pPr>
        <w:pStyle w:val="a5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 передавать в художественно-творческой деятельности     характер, эмоциональное состояние и своё отношение средствами художественного языка;</w:t>
      </w:r>
    </w:p>
    <w:p w:rsidR="008B552F" w:rsidRPr="00BD518F" w:rsidRDefault="008B552F" w:rsidP="000D617C">
      <w:pPr>
        <w:pStyle w:val="a5"/>
        <w:widowControl w:val="0"/>
        <w:numPr>
          <w:ilvl w:val="0"/>
          <w:numId w:val="3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8B552F" w:rsidRPr="00BD518F" w:rsidRDefault="008B552F" w:rsidP="000D617C">
      <w:pPr>
        <w:pStyle w:val="a5"/>
        <w:widowControl w:val="0"/>
        <w:numPr>
          <w:ilvl w:val="0"/>
          <w:numId w:val="3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особой роли культуры и  искусства в жизни общества и каждого отдельного человека;</w:t>
      </w:r>
    </w:p>
    <w:p w:rsidR="008B552F" w:rsidRPr="00BD518F" w:rsidRDefault="008B552F" w:rsidP="000D617C">
      <w:pPr>
        <w:pStyle w:val="a5"/>
        <w:widowControl w:val="0"/>
        <w:numPr>
          <w:ilvl w:val="0"/>
          <w:numId w:val="3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эстетических чувств, художественно-творческого мышления, наблюдательности и фантазии;</w:t>
      </w:r>
    </w:p>
    <w:p w:rsidR="008B552F" w:rsidRPr="00BD518F" w:rsidRDefault="008B552F" w:rsidP="000D617C">
      <w:pPr>
        <w:pStyle w:val="a5"/>
        <w:widowControl w:val="0"/>
        <w:numPr>
          <w:ilvl w:val="0"/>
          <w:numId w:val="3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8B552F" w:rsidRPr="00BD518F" w:rsidRDefault="008B552F" w:rsidP="000D617C">
      <w:pPr>
        <w:pStyle w:val="a5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навыками коллективной деятельности </w:t>
      </w: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совместной творческой работы </w:t>
      </w:r>
      <w:r w:rsidRPr="00BD5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команде одноклассников под руководством учителя;</w:t>
      </w:r>
    </w:p>
    <w:p w:rsidR="008B552F" w:rsidRPr="00BD518F" w:rsidRDefault="008B552F" w:rsidP="000D617C">
      <w:pPr>
        <w:pStyle w:val="a5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сотрудничатьс товарищами в процессе совместной деятельности, соотносить свою часть работы с общим замыслом;</w:t>
      </w:r>
    </w:p>
    <w:p w:rsidR="008B552F" w:rsidRPr="00BD518F" w:rsidRDefault="008B552F" w:rsidP="00455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Метапредметные результаты </w:t>
      </w: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характеризуют уровень</w:t>
      </w:r>
    </w:p>
    <w:p w:rsidR="008B552F" w:rsidRPr="00BD518F" w:rsidRDefault="008B552F" w:rsidP="00455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  универсальных способностей учащихся, проявляющихся в познавательной и практической творческой деятельности:</w:t>
      </w:r>
    </w:p>
    <w:p w:rsidR="008B552F" w:rsidRPr="00BD518F" w:rsidRDefault="008B552F" w:rsidP="000D617C">
      <w:pPr>
        <w:pStyle w:val="a5"/>
        <w:widowControl w:val="0"/>
        <w:numPr>
          <w:ilvl w:val="0"/>
          <w:numId w:val="3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видеть и воспринимать проявления художественной культуры в окружающей жизни;</w:t>
      </w:r>
    </w:p>
    <w:p w:rsidR="008B552F" w:rsidRPr="00BD518F" w:rsidRDefault="008B552F" w:rsidP="000D617C">
      <w:pPr>
        <w:pStyle w:val="a5"/>
        <w:widowControl w:val="0"/>
        <w:numPr>
          <w:ilvl w:val="0"/>
          <w:numId w:val="3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овладение умением вести диалог, распределять функции и роли в процессе выполнения коллективной творческой работы;</w:t>
      </w:r>
    </w:p>
    <w:p w:rsidR="008B552F" w:rsidRPr="00BD518F" w:rsidRDefault="008B552F" w:rsidP="000D617C">
      <w:pPr>
        <w:pStyle w:val="a5"/>
        <w:widowControl w:val="0"/>
        <w:numPr>
          <w:ilvl w:val="0"/>
          <w:numId w:val="3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8B552F" w:rsidRPr="00BD518F" w:rsidRDefault="008B552F" w:rsidP="000D617C">
      <w:pPr>
        <w:pStyle w:val="a5"/>
        <w:widowControl w:val="0"/>
        <w:numPr>
          <w:ilvl w:val="0"/>
          <w:numId w:val="3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8B552F" w:rsidRPr="00BD518F" w:rsidRDefault="008B552F" w:rsidP="000D617C">
      <w:pPr>
        <w:pStyle w:val="a5"/>
        <w:widowControl w:val="0"/>
        <w:numPr>
          <w:ilvl w:val="0"/>
          <w:numId w:val="3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8B552F" w:rsidRPr="00BD518F" w:rsidRDefault="008B552F" w:rsidP="004554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Предметные результаты </w:t>
      </w: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характеризуют опыт учащихся в художественно-творческой деятельности, который приобретается и закрепляется  во внеурочной деятельности; </w:t>
      </w:r>
    </w:p>
    <w:p w:rsidR="008B552F" w:rsidRPr="00BD518F" w:rsidRDefault="008B552F" w:rsidP="000D617C">
      <w:pPr>
        <w:widowControl w:val="0"/>
        <w:numPr>
          <w:ilvl w:val="0"/>
          <w:numId w:val="3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видов художественной деятельности: изобразительной</w:t>
      </w:r>
      <w:r w:rsidR="000D6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(живопись, графика, скульптура), конструктивной (дизайн и архитектура), декоративной (народные и прикладные виды искусства);</w:t>
      </w:r>
    </w:p>
    <w:p w:rsidR="008B552F" w:rsidRPr="00BD518F" w:rsidRDefault="008B552F" w:rsidP="000D617C">
      <w:pPr>
        <w:widowControl w:val="0"/>
        <w:numPr>
          <w:ilvl w:val="0"/>
          <w:numId w:val="31"/>
        </w:numPr>
        <w:shd w:val="clear" w:color="auto" w:fill="FFFFFF"/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8B552F" w:rsidRPr="00BD518F" w:rsidRDefault="008B552F" w:rsidP="000D617C">
      <w:pPr>
        <w:widowControl w:val="0"/>
        <w:numPr>
          <w:ilvl w:val="0"/>
          <w:numId w:val="3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образной природы искусства; </w:t>
      </w:r>
    </w:p>
    <w:p w:rsidR="008B552F" w:rsidRPr="00BD518F" w:rsidRDefault="008B552F" w:rsidP="000D617C">
      <w:pPr>
        <w:widowControl w:val="0"/>
        <w:numPr>
          <w:ilvl w:val="0"/>
          <w:numId w:val="3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8B552F" w:rsidRPr="00BD518F" w:rsidRDefault="008B552F" w:rsidP="000D617C">
      <w:pPr>
        <w:widowControl w:val="0"/>
        <w:numPr>
          <w:ilvl w:val="0"/>
          <w:numId w:val="3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8B552F" w:rsidRPr="00BD518F" w:rsidRDefault="008B552F" w:rsidP="000D617C">
      <w:pPr>
        <w:widowControl w:val="0"/>
        <w:numPr>
          <w:ilvl w:val="0"/>
          <w:numId w:val="31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8B552F" w:rsidRPr="00BD518F" w:rsidRDefault="008B552F" w:rsidP="000D617C">
      <w:pPr>
        <w:widowControl w:val="0"/>
        <w:numPr>
          <w:ilvl w:val="0"/>
          <w:numId w:val="3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</w:t>
      </w:r>
      <w:r w:rsidRPr="00BD51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тельных средствах;</w:t>
      </w:r>
    </w:p>
    <w:p w:rsidR="008B552F" w:rsidRPr="00BD518F" w:rsidRDefault="008B552F" w:rsidP="000D617C">
      <w:pPr>
        <w:widowControl w:val="0"/>
        <w:numPr>
          <w:ilvl w:val="0"/>
          <w:numId w:val="3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усвоение названий ведущих художественных музеев России и художе</w:t>
      </w: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ственных музеев своего региона; </w:t>
      </w:r>
    </w:p>
    <w:p w:rsidR="008B552F" w:rsidRPr="00BD518F" w:rsidRDefault="008B552F" w:rsidP="000D617C">
      <w:pPr>
        <w:widowControl w:val="0"/>
        <w:numPr>
          <w:ilvl w:val="0"/>
          <w:numId w:val="31"/>
        </w:numPr>
        <w:shd w:val="clear" w:color="auto" w:fill="FFFFFF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8B552F" w:rsidRPr="00BD518F" w:rsidRDefault="008B552F" w:rsidP="000D617C">
      <w:pPr>
        <w:widowControl w:val="0"/>
        <w:numPr>
          <w:ilvl w:val="0"/>
          <w:numId w:val="31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8B552F" w:rsidRPr="00BD518F" w:rsidRDefault="008B552F" w:rsidP="000D617C">
      <w:pPr>
        <w:widowControl w:val="0"/>
        <w:numPr>
          <w:ilvl w:val="0"/>
          <w:numId w:val="31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шение к природе, человеку, обществу;</w:t>
      </w:r>
    </w:p>
    <w:p w:rsidR="008B552F" w:rsidRPr="00BD518F" w:rsidRDefault="008B552F" w:rsidP="000D617C">
      <w:pPr>
        <w:widowControl w:val="0"/>
        <w:numPr>
          <w:ilvl w:val="0"/>
          <w:numId w:val="3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8B552F" w:rsidRPr="00BD518F" w:rsidRDefault="008B552F" w:rsidP="000D617C">
      <w:pPr>
        <w:widowControl w:val="0"/>
        <w:numPr>
          <w:ilvl w:val="0"/>
          <w:numId w:val="3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умений применять в художественно—творческой  деятельности основ цветоведения, основ графической грамоты;</w:t>
      </w:r>
    </w:p>
    <w:p w:rsidR="008B552F" w:rsidRPr="00BD518F" w:rsidRDefault="008B552F" w:rsidP="000D617C">
      <w:pPr>
        <w:widowControl w:val="0"/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</w:p>
    <w:p w:rsidR="008B552F" w:rsidRPr="00BD518F" w:rsidRDefault="008B552F" w:rsidP="000D617C">
      <w:pPr>
        <w:widowControl w:val="0"/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8B552F" w:rsidRPr="00BD518F" w:rsidRDefault="008B552F" w:rsidP="000D617C">
      <w:pPr>
        <w:widowControl w:val="0"/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  рассуждать  о многообразии   представлений о  красоте  у  народов  мира,  способности человека в самых разных природных условиях создавать свою самобытную художественную культуру; </w:t>
      </w:r>
    </w:p>
    <w:p w:rsidR="008B552F" w:rsidRPr="00BD518F" w:rsidRDefault="008B552F" w:rsidP="000D617C">
      <w:pPr>
        <w:widowControl w:val="0"/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8B552F" w:rsidRPr="00BD518F" w:rsidRDefault="008B552F" w:rsidP="000D617C">
      <w:pPr>
        <w:pStyle w:val="a5"/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18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индивидуальной и коллективной деятельности различных художественных техник и материалов: коллажа, аппликации, бумажной пластики, пластилина, глины, природных материалов.</w:t>
      </w:r>
    </w:p>
    <w:p w:rsidR="00B120F5" w:rsidRPr="00BD518F" w:rsidRDefault="00B120F5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3E20" w:rsidRPr="00BD518F" w:rsidRDefault="005D3E20" w:rsidP="00455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8F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планирование.</w:t>
      </w:r>
    </w:p>
    <w:p w:rsidR="005407BC" w:rsidRPr="000D617C" w:rsidRDefault="005D3E20" w:rsidP="004554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p w:rsidR="005407BC" w:rsidRPr="00BD518F" w:rsidRDefault="005407BC" w:rsidP="004554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3"/>
        <w:gridCol w:w="2553"/>
        <w:gridCol w:w="6096"/>
        <w:gridCol w:w="1134"/>
        <w:gridCol w:w="1275"/>
        <w:gridCol w:w="1276"/>
      </w:tblGrid>
      <w:tr w:rsidR="005407BC" w:rsidRPr="00BD518F" w:rsidTr="000D617C">
        <w:trPr>
          <w:cantSplit/>
          <w:trHeight w:val="476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BC" w:rsidRPr="00BD518F" w:rsidRDefault="005407B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№  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7BC" w:rsidRPr="00BD518F" w:rsidRDefault="005407B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Название модуля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BC" w:rsidRPr="00BD518F" w:rsidRDefault="005407B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BC" w:rsidRPr="00BD518F" w:rsidRDefault="005407B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5407BC" w:rsidRPr="00BD518F" w:rsidRDefault="005407B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7BC" w:rsidRPr="00BD518F" w:rsidRDefault="005407B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 том числе виды занятий</w:t>
            </w:r>
          </w:p>
        </w:tc>
      </w:tr>
      <w:tr w:rsidR="005407BC" w:rsidRPr="00BD518F" w:rsidTr="000D617C">
        <w:trPr>
          <w:cantSplit/>
          <w:trHeight w:val="640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7BC" w:rsidRPr="00BD518F" w:rsidRDefault="005407B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BC" w:rsidRPr="00BD518F" w:rsidRDefault="005407B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7BC" w:rsidRPr="00BD518F" w:rsidRDefault="005407B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7BC" w:rsidRPr="00BD518F" w:rsidRDefault="005407B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BC" w:rsidRPr="00BD518F" w:rsidRDefault="005407BC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теоретические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BC" w:rsidRPr="00BD518F" w:rsidRDefault="005407BC" w:rsidP="000D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практи-ческие</w:t>
            </w:r>
          </w:p>
        </w:tc>
      </w:tr>
      <w:tr w:rsidR="00147966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966" w:rsidRPr="00BD518F" w:rsidRDefault="00147966" w:rsidP="000D61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«Волшебный сундучок»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47966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Аппликация из природных материалов на картоне.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47966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Рисование пластилином.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47966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Обратная мозаика на прозрачной основе.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47966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Лепка из солёного теста.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47966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Упражнение в вырезании. Панно из открыток.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47966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Знакомство с «оригами».</w:t>
            </w:r>
          </w:p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Коллективные композиции в технике оригами.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47966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Фоторамка из пазлов.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66" w:rsidRPr="00BD518F" w:rsidRDefault="00147966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5407BC" w:rsidRPr="00BD518F" w:rsidRDefault="005407BC" w:rsidP="004554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7BC" w:rsidRPr="000D617C" w:rsidRDefault="005D3E20" w:rsidP="004554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5407BC" w:rsidRPr="00BD518F" w:rsidRDefault="005407BC" w:rsidP="004554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3"/>
        <w:gridCol w:w="2553"/>
        <w:gridCol w:w="6096"/>
        <w:gridCol w:w="1134"/>
        <w:gridCol w:w="1275"/>
        <w:gridCol w:w="1276"/>
      </w:tblGrid>
      <w:tr w:rsidR="005D3E20" w:rsidRPr="00BD518F" w:rsidTr="000D617C">
        <w:trPr>
          <w:cantSplit/>
          <w:trHeight w:val="560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№  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Название модуля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 том числе виды занятий</w:t>
            </w:r>
          </w:p>
        </w:tc>
      </w:tr>
      <w:tr w:rsidR="005D3E20" w:rsidRPr="00BD518F" w:rsidTr="000D617C">
        <w:trPr>
          <w:cantSplit/>
          <w:trHeight w:val="541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теоретические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20" w:rsidRPr="00BD518F" w:rsidRDefault="005D3E20" w:rsidP="000D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практи-ческие</w:t>
            </w:r>
          </w:p>
        </w:tc>
      </w:tr>
      <w:tr w:rsidR="003F1F99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F99" w:rsidRPr="00BD518F" w:rsidRDefault="003F1F99" w:rsidP="000D61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 Умелые ручки»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F1F99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Работы с природными материалами «Старик- лесовик»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F1F99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Разноцветные жучки (из камней)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F1F99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Жар- птица (из проса)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F1F99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Парус и рыбка (оригами)</w:t>
            </w:r>
            <w:r w:rsidRPr="00BD518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F1F99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Коллективные композиции в технике оригами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F1F99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Итоговое занятие. Оформление выставки.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5D3E20" w:rsidRPr="00BD518F" w:rsidRDefault="005D3E20" w:rsidP="004554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7BC" w:rsidRPr="000D617C" w:rsidRDefault="005D3E20" w:rsidP="004554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C436E0" w:rsidRPr="00BD518F" w:rsidRDefault="00C436E0" w:rsidP="004554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3"/>
        <w:gridCol w:w="2553"/>
        <w:gridCol w:w="6096"/>
        <w:gridCol w:w="1134"/>
        <w:gridCol w:w="1275"/>
        <w:gridCol w:w="1276"/>
      </w:tblGrid>
      <w:tr w:rsidR="005D3E20" w:rsidRPr="00BD518F" w:rsidTr="000D617C">
        <w:trPr>
          <w:cantSplit/>
          <w:trHeight w:val="588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№  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Название модуля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 том числе виды занятий</w:t>
            </w:r>
          </w:p>
        </w:tc>
      </w:tr>
      <w:tr w:rsidR="005D3E20" w:rsidRPr="00BD518F" w:rsidTr="000D617C">
        <w:trPr>
          <w:cantSplit/>
          <w:trHeight w:val="555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теоретические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20" w:rsidRPr="00BD518F" w:rsidRDefault="005D3E20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практи-ческие</w:t>
            </w:r>
          </w:p>
        </w:tc>
      </w:tr>
      <w:tr w:rsidR="003F1F99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F99" w:rsidRPr="00BD518F" w:rsidRDefault="003F1F99" w:rsidP="000D61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«Затейники»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F1F99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Беседа о видах декоративно-прикладного искусства. Рисование страны мастеров.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F1F99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Жар-птица (оригами).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F1F99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Ниточная страна.    Аппликация из резаных ниток. Пейзаж.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F1F99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tabs>
                <w:tab w:val="left" w:pos="33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Аппликация из стружек.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F1F99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Живопись из пластилина.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F1F99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«Подснежники» (из одноразовых ложек)  Оформление выставки.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99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5407BC" w:rsidRPr="00BD518F" w:rsidRDefault="005407BC" w:rsidP="004554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5168" w:rsidRPr="000D617C" w:rsidRDefault="00835168" w:rsidP="004554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1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3"/>
        <w:gridCol w:w="2553"/>
        <w:gridCol w:w="6096"/>
        <w:gridCol w:w="1134"/>
        <w:gridCol w:w="1275"/>
        <w:gridCol w:w="1276"/>
      </w:tblGrid>
      <w:tr w:rsidR="00835168" w:rsidRPr="00BD518F" w:rsidTr="000D617C">
        <w:trPr>
          <w:cantSplit/>
          <w:trHeight w:val="550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№  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Название модуля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В том числе виды занятий</w:t>
            </w:r>
          </w:p>
        </w:tc>
      </w:tr>
      <w:tr w:rsidR="00835168" w:rsidRPr="00BD518F" w:rsidTr="000D617C">
        <w:trPr>
          <w:cantSplit/>
          <w:trHeight w:val="558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теоретические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практи-ческие</w:t>
            </w:r>
          </w:p>
        </w:tc>
      </w:tr>
      <w:tr w:rsidR="00835168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« Ярмарка искусств»</w:t>
            </w:r>
          </w:p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5168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68" w:rsidRPr="00BD518F" w:rsidRDefault="00835168" w:rsidP="004554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Рисунок-декорация «Сказочный домик».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68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68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35168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68" w:rsidRPr="00BD518F" w:rsidRDefault="009746B3" w:rsidP="00455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Изготовление куклы, шитье одежды для куклы</w:t>
            </w:r>
            <w:r w:rsidR="003F1F99" w:rsidRPr="00BD51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68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35168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68" w:rsidRPr="00BD518F" w:rsidRDefault="009746B3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Живопись из пластилина</w:t>
            </w:r>
            <w:r w:rsidR="003F1F99" w:rsidRPr="00BD5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68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35168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68" w:rsidRPr="00BD518F" w:rsidRDefault="009746B3" w:rsidP="004554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>Игрушки из яичной скорлупы</w:t>
            </w:r>
            <w:r w:rsidR="003F1F99" w:rsidRPr="00BD5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68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35168" w:rsidRPr="00BD518F" w:rsidTr="000D617C">
        <w:trPr>
          <w:trHeight w:val="45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B3" w:rsidRPr="00BD518F" w:rsidRDefault="00801907" w:rsidP="00455402">
            <w:pPr>
              <w:tabs>
                <w:tab w:val="left" w:pos="33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Изонить </w:t>
            </w:r>
            <w:r w:rsidR="009746B3"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«Кот». </w:t>
            </w:r>
            <w:r w:rsidR="001E75F4" w:rsidRPr="00BD518F">
              <w:rPr>
                <w:rFonts w:ascii="Times New Roman" w:hAnsi="Times New Roman" w:cs="Times New Roman"/>
                <w:sz w:val="24"/>
                <w:szCs w:val="24"/>
              </w:rPr>
              <w:t xml:space="preserve"> Проект.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68" w:rsidRPr="00BD518F" w:rsidRDefault="003F1F99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68" w:rsidRPr="00BD518F" w:rsidRDefault="00835168" w:rsidP="004554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A21D71" w:rsidRPr="00BD518F" w:rsidRDefault="009746B3" w:rsidP="0045540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D518F">
        <w:rPr>
          <w:rFonts w:ascii="Times New Roman" w:eastAsia="Calibri" w:hAnsi="Times New Roman" w:cs="Times New Roman"/>
          <w:b/>
          <w:sz w:val="24"/>
          <w:szCs w:val="24"/>
        </w:rPr>
        <w:t>Литература</w:t>
      </w:r>
    </w:p>
    <w:p w:rsidR="00A21D71" w:rsidRPr="00BD518F" w:rsidRDefault="00A21D71" w:rsidP="00455402">
      <w:pPr>
        <w:pStyle w:val="1"/>
        <w:spacing w:line="240" w:lineRule="auto"/>
        <w:ind w:left="0" w:firstLine="0"/>
        <w:rPr>
          <w:sz w:val="24"/>
          <w:szCs w:val="24"/>
        </w:rPr>
      </w:pPr>
      <w:r w:rsidRPr="00BD518F">
        <w:rPr>
          <w:sz w:val="24"/>
          <w:szCs w:val="24"/>
        </w:rPr>
        <w:t>1. Астраханцева, С. В. Методические основы преподавания декоративно – прикладного творчества: учебно – методическое пособие/С. В. Астраханцева, В. Ю. Рукавица, А. В. Шушпанова; Под науч. ред. С. В. Астраханцевой. – Ростов р/Д: Феникс, 2006. – 347 с.: ил. – (Высшее образование).</w:t>
      </w:r>
    </w:p>
    <w:p w:rsidR="00A21D71" w:rsidRPr="00BD518F" w:rsidRDefault="00A21D71" w:rsidP="00455402">
      <w:pPr>
        <w:pStyle w:val="1"/>
        <w:spacing w:line="240" w:lineRule="auto"/>
        <w:ind w:left="0" w:firstLine="0"/>
        <w:rPr>
          <w:sz w:val="24"/>
          <w:szCs w:val="24"/>
        </w:rPr>
      </w:pPr>
      <w:r w:rsidRPr="00BD518F">
        <w:rPr>
          <w:sz w:val="24"/>
          <w:szCs w:val="24"/>
        </w:rPr>
        <w:t>2. Блонский, П.П. Психология младшего школьника. / П. П. Блонский.,  Воронеж: НПО «Модек», 1997.</w:t>
      </w:r>
    </w:p>
    <w:p w:rsidR="00A21D71" w:rsidRPr="00BD518F" w:rsidRDefault="009746B3" w:rsidP="00455402">
      <w:pPr>
        <w:pStyle w:val="ac"/>
        <w:spacing w:after="0" w:line="240" w:lineRule="auto"/>
        <w:jc w:val="both"/>
        <w:rPr>
          <w:rFonts w:eastAsia="Calibri"/>
        </w:rPr>
      </w:pPr>
      <w:r w:rsidRPr="00BD518F">
        <w:rPr>
          <w:rFonts w:eastAsia="Calibri"/>
        </w:rPr>
        <w:t>3</w:t>
      </w:r>
      <w:r w:rsidR="003F1F99" w:rsidRPr="00BD518F">
        <w:rPr>
          <w:rFonts w:eastAsia="Calibri"/>
        </w:rPr>
        <w:t>.</w:t>
      </w:r>
      <w:r w:rsidR="00A21D71" w:rsidRPr="00BD518F">
        <w:rPr>
          <w:rFonts w:eastAsia="Calibri"/>
        </w:rPr>
        <w:t xml:space="preserve"> Куприянов, Е. А. Салина, Н. Г. Крылова, О. В. Миновская; Под ред. А. В. Мудрика. – М.: Издательский центр «Академия», 2004. – 240с.</w:t>
      </w:r>
    </w:p>
    <w:p w:rsidR="00A21D71" w:rsidRPr="00BD518F" w:rsidRDefault="009746B3" w:rsidP="00455402">
      <w:pPr>
        <w:pStyle w:val="1"/>
        <w:spacing w:line="240" w:lineRule="auto"/>
        <w:ind w:left="0" w:firstLine="0"/>
        <w:rPr>
          <w:sz w:val="24"/>
          <w:szCs w:val="24"/>
        </w:rPr>
      </w:pPr>
      <w:r w:rsidRPr="00BD518F">
        <w:rPr>
          <w:sz w:val="24"/>
          <w:szCs w:val="24"/>
        </w:rPr>
        <w:t>4</w:t>
      </w:r>
      <w:r w:rsidR="003F1F99" w:rsidRPr="00BD518F">
        <w:rPr>
          <w:sz w:val="24"/>
          <w:szCs w:val="24"/>
        </w:rPr>
        <w:t xml:space="preserve">. </w:t>
      </w:r>
      <w:r w:rsidR="00A21D71" w:rsidRPr="00BD518F">
        <w:rPr>
          <w:sz w:val="24"/>
          <w:szCs w:val="24"/>
        </w:rPr>
        <w:t>Молотобарова, О. С. Кружок изготовления игрушек – сувениров: Пособие для руководителей кружков общеобразоват. шк. и внешк. учереждений. – 2-е изд., дораб. – М.: Просвещение, 1990. – 176 с.: ил.</w:t>
      </w:r>
    </w:p>
    <w:p w:rsidR="00A21D71" w:rsidRPr="00BD518F" w:rsidRDefault="009746B3" w:rsidP="00455402">
      <w:pPr>
        <w:pStyle w:val="1"/>
        <w:spacing w:line="240" w:lineRule="auto"/>
        <w:ind w:left="0" w:firstLine="0"/>
        <w:rPr>
          <w:sz w:val="24"/>
          <w:szCs w:val="24"/>
        </w:rPr>
      </w:pPr>
      <w:r w:rsidRPr="00BD518F">
        <w:rPr>
          <w:sz w:val="24"/>
          <w:szCs w:val="24"/>
        </w:rPr>
        <w:t>5</w:t>
      </w:r>
      <w:r w:rsidR="00A21D71" w:rsidRPr="00BD518F">
        <w:rPr>
          <w:sz w:val="24"/>
          <w:szCs w:val="24"/>
        </w:rPr>
        <w:t>. Перевертень, Г. И. Самоделки из разных материалов: Кн. для учителя нач. классов по внеклассной работе. – М.: Просвещение, 1985. – 112с.</w:t>
      </w:r>
    </w:p>
    <w:p w:rsidR="00A21D71" w:rsidRPr="00BD518F" w:rsidRDefault="009746B3" w:rsidP="00455402">
      <w:pPr>
        <w:pStyle w:val="1"/>
        <w:spacing w:line="240" w:lineRule="auto"/>
        <w:ind w:left="0" w:firstLine="0"/>
        <w:rPr>
          <w:sz w:val="24"/>
          <w:szCs w:val="24"/>
        </w:rPr>
      </w:pPr>
      <w:r w:rsidRPr="00BD518F">
        <w:rPr>
          <w:sz w:val="24"/>
          <w:szCs w:val="24"/>
        </w:rPr>
        <w:t>6</w:t>
      </w:r>
      <w:r w:rsidR="00A21D71" w:rsidRPr="00BD518F">
        <w:rPr>
          <w:sz w:val="24"/>
          <w:szCs w:val="24"/>
        </w:rPr>
        <w:t>. Программа педагога дополнительного образования: От разработки до реализации / Сост. Н. К. Беспятова. – М.: Айрис – пресс, 2003. – 176с. – (Методика).</w:t>
      </w:r>
    </w:p>
    <w:p w:rsidR="00A21D71" w:rsidRPr="00BD518F" w:rsidRDefault="009746B3" w:rsidP="00455402">
      <w:pPr>
        <w:pStyle w:val="1"/>
        <w:spacing w:line="240" w:lineRule="auto"/>
        <w:ind w:left="-360" w:firstLine="0"/>
        <w:rPr>
          <w:sz w:val="24"/>
          <w:szCs w:val="24"/>
        </w:rPr>
      </w:pPr>
      <w:r w:rsidRPr="00BD518F">
        <w:rPr>
          <w:sz w:val="24"/>
          <w:szCs w:val="24"/>
        </w:rPr>
        <w:t xml:space="preserve">     7</w:t>
      </w:r>
      <w:r w:rsidR="00A21D71" w:rsidRPr="00BD518F">
        <w:rPr>
          <w:sz w:val="24"/>
          <w:szCs w:val="24"/>
        </w:rPr>
        <w:t xml:space="preserve">. Сборник авторских программ дополнительного обр. детей / Сост. А. Г. Лазарева. – М.: Илекса; Народное образование;  </w:t>
      </w:r>
    </w:p>
    <w:p w:rsidR="00A21D71" w:rsidRPr="00BD518F" w:rsidRDefault="00A21D71" w:rsidP="00455402">
      <w:pPr>
        <w:pStyle w:val="1"/>
        <w:spacing w:line="240" w:lineRule="auto"/>
        <w:ind w:left="-360" w:firstLine="0"/>
        <w:rPr>
          <w:sz w:val="24"/>
          <w:szCs w:val="24"/>
        </w:rPr>
      </w:pPr>
      <w:r w:rsidRPr="00BD518F">
        <w:rPr>
          <w:sz w:val="24"/>
          <w:szCs w:val="24"/>
        </w:rPr>
        <w:t xml:space="preserve"> </w:t>
      </w:r>
      <w:r w:rsidRPr="00BD518F">
        <w:rPr>
          <w:sz w:val="24"/>
          <w:szCs w:val="24"/>
        </w:rPr>
        <w:tab/>
        <w:t>Ставрополь: Сервисшкола, 2002. – 312с.</w:t>
      </w:r>
    </w:p>
    <w:p w:rsidR="00A21D71" w:rsidRPr="00BD518F" w:rsidRDefault="00A21D71" w:rsidP="00455402">
      <w:pPr>
        <w:pStyle w:val="1"/>
        <w:spacing w:line="240" w:lineRule="auto"/>
        <w:ind w:left="-360" w:firstLine="0"/>
        <w:rPr>
          <w:sz w:val="24"/>
          <w:szCs w:val="24"/>
        </w:rPr>
      </w:pPr>
      <w:r w:rsidRPr="00BD518F">
        <w:rPr>
          <w:sz w:val="24"/>
          <w:szCs w:val="24"/>
        </w:rPr>
        <w:t xml:space="preserve">     </w:t>
      </w:r>
      <w:r w:rsidR="009746B3" w:rsidRPr="00BD518F">
        <w:rPr>
          <w:sz w:val="24"/>
          <w:szCs w:val="24"/>
        </w:rPr>
        <w:t>8</w:t>
      </w:r>
      <w:r w:rsidRPr="00BD518F">
        <w:rPr>
          <w:sz w:val="24"/>
          <w:szCs w:val="24"/>
        </w:rPr>
        <w:t>. Социальное воспитание в учреждениях дополнительного образования детей: Учеб. пособие для студ. пед. вузов /Б. В.      Куприянов, Е. А. Салина, Н. Г. Крылова, О. В. Миновская; Под ред. А. В. Мудрика. – М.: Издательский центр «Академия», 2004. – 240с.</w:t>
      </w:r>
    </w:p>
    <w:sectPr w:rsidR="00A21D71" w:rsidRPr="00BD518F" w:rsidSect="00BD518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97B" w:rsidRDefault="00A8797B" w:rsidP="008E28BF">
      <w:pPr>
        <w:spacing w:after="0" w:line="240" w:lineRule="auto"/>
      </w:pPr>
      <w:r>
        <w:separator/>
      </w:r>
    </w:p>
  </w:endnote>
  <w:endnote w:type="continuationSeparator" w:id="0">
    <w:p w:rsidR="00A8797B" w:rsidRDefault="00A8797B" w:rsidP="008E2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97B" w:rsidRDefault="00A8797B" w:rsidP="008E28BF">
      <w:pPr>
        <w:spacing w:after="0" w:line="240" w:lineRule="auto"/>
      </w:pPr>
      <w:r>
        <w:separator/>
      </w:r>
    </w:p>
  </w:footnote>
  <w:footnote w:type="continuationSeparator" w:id="0">
    <w:p w:rsidR="00A8797B" w:rsidRDefault="00A8797B" w:rsidP="008E2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402" w:rsidRDefault="00455402">
    <w:pPr>
      <w:pStyle w:val="a8"/>
    </w:pPr>
  </w:p>
  <w:p w:rsidR="00455402" w:rsidRDefault="00455402">
    <w:pPr>
      <w:pStyle w:val="a8"/>
    </w:pPr>
  </w:p>
  <w:p w:rsidR="00455402" w:rsidRDefault="0045540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19E288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singleLevel"/>
    <w:tmpl w:val="0419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3">
    <w:nsid w:val="00000006"/>
    <w:multiLevelType w:val="multilevel"/>
    <w:tmpl w:val="F7AE508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7"/>
    <w:multiLevelType w:val="multilevel"/>
    <w:tmpl w:val="8C9E0EC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786" w:hanging="720"/>
      </w:pPr>
      <w:rPr>
        <w:rFonts w:cs="Calibri"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1278" w:hanging="108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80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2160"/>
      </w:pPr>
      <w:rPr>
        <w:rFonts w:cs="Calibri" w:hint="default"/>
      </w:rPr>
    </w:lvl>
  </w:abstractNum>
  <w:abstractNum w:abstractNumId="5">
    <w:nsid w:val="0000000F"/>
    <w:multiLevelType w:val="singleLevel"/>
    <w:tmpl w:val="0000000F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10"/>
    <w:multiLevelType w:val="singleLevel"/>
    <w:tmpl w:val="00000010"/>
    <w:name w:val="WW8Num33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7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0000014"/>
    <w:multiLevelType w:val="singleLevel"/>
    <w:tmpl w:val="00000014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">
    <w:nsid w:val="00000015"/>
    <w:multiLevelType w:val="multilevel"/>
    <w:tmpl w:val="9B20BA44"/>
    <w:lvl w:ilvl="0">
      <w:start w:val="1"/>
      <w:numFmt w:val="bullet"/>
      <w:lvlText w:val=""/>
      <w:lvlJc w:val="left"/>
      <w:pPr>
        <w:tabs>
          <w:tab w:val="num" w:pos="820"/>
        </w:tabs>
        <w:ind w:left="8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180"/>
        </w:tabs>
        <w:ind w:left="11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40"/>
        </w:tabs>
        <w:ind w:left="15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60"/>
        </w:tabs>
        <w:ind w:left="22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20"/>
        </w:tabs>
        <w:ind w:left="26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40"/>
        </w:tabs>
        <w:ind w:left="33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00"/>
        </w:tabs>
        <w:ind w:left="3700" w:hanging="360"/>
      </w:pPr>
      <w:rPr>
        <w:rFonts w:ascii="OpenSymbol" w:hAnsi="OpenSymbol" w:cs="OpenSymbol"/>
      </w:rPr>
    </w:lvl>
  </w:abstractNum>
  <w:abstractNum w:abstractNumId="10">
    <w:nsid w:val="0000002D"/>
    <w:multiLevelType w:val="singleLevel"/>
    <w:tmpl w:val="0000002D"/>
    <w:name w:val="WW8Num4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>
    <w:nsid w:val="00000037"/>
    <w:multiLevelType w:val="singleLevel"/>
    <w:tmpl w:val="00000037"/>
    <w:name w:val="WW8Num5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3A"/>
    <w:multiLevelType w:val="singleLevel"/>
    <w:tmpl w:val="0000003A"/>
    <w:name w:val="WW8Num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>
    <w:nsid w:val="00000040"/>
    <w:multiLevelType w:val="singleLevel"/>
    <w:tmpl w:val="00000040"/>
    <w:name w:val="WW8Num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4">
    <w:nsid w:val="000C6E72"/>
    <w:multiLevelType w:val="hybridMultilevel"/>
    <w:tmpl w:val="E35E367C"/>
    <w:lvl w:ilvl="0" w:tplc="00000001">
      <w:start w:val="1"/>
      <w:numFmt w:val="bullet"/>
      <w:lvlText w:val=""/>
      <w:lvlJc w:val="left"/>
      <w:pPr>
        <w:ind w:left="795" w:hanging="360"/>
      </w:pPr>
      <w:rPr>
        <w:rFonts w:ascii="Wingdings" w:hAnsi="Wingdings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001D1568"/>
    <w:multiLevelType w:val="hybridMultilevel"/>
    <w:tmpl w:val="B0AE74F6"/>
    <w:lvl w:ilvl="0" w:tplc="CB309DF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27912AE"/>
    <w:multiLevelType w:val="hybridMultilevel"/>
    <w:tmpl w:val="5F247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3972C5C"/>
    <w:multiLevelType w:val="hybridMultilevel"/>
    <w:tmpl w:val="DF2E89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4FD6B10"/>
    <w:multiLevelType w:val="hybridMultilevel"/>
    <w:tmpl w:val="222A11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7CE75AC"/>
    <w:multiLevelType w:val="hybridMultilevel"/>
    <w:tmpl w:val="27845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D1F73E4"/>
    <w:multiLevelType w:val="hybridMultilevel"/>
    <w:tmpl w:val="0D085D10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4C12AAB"/>
    <w:multiLevelType w:val="hybridMultilevel"/>
    <w:tmpl w:val="A5621FC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>
    <w:nsid w:val="2E9251B9"/>
    <w:multiLevelType w:val="hybridMultilevel"/>
    <w:tmpl w:val="8280F6FC"/>
    <w:lvl w:ilvl="0" w:tplc="CB309D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2256591"/>
    <w:multiLevelType w:val="hybridMultilevel"/>
    <w:tmpl w:val="157A68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2952C05"/>
    <w:multiLevelType w:val="hybridMultilevel"/>
    <w:tmpl w:val="FBEC362E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25">
    <w:nsid w:val="3A6F7CAC"/>
    <w:multiLevelType w:val="hybridMultilevel"/>
    <w:tmpl w:val="3BA20C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A8C5768"/>
    <w:multiLevelType w:val="multilevel"/>
    <w:tmpl w:val="0FD496F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1324A48"/>
    <w:multiLevelType w:val="hybridMultilevel"/>
    <w:tmpl w:val="E5CC72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1E53DBB"/>
    <w:multiLevelType w:val="hybridMultilevel"/>
    <w:tmpl w:val="EFAA10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EA569E"/>
    <w:multiLevelType w:val="hybridMultilevel"/>
    <w:tmpl w:val="4192D02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>
    <w:nsid w:val="477E7A14"/>
    <w:multiLevelType w:val="multilevel"/>
    <w:tmpl w:val="21F4F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1">
    <w:nsid w:val="486C28D5"/>
    <w:multiLevelType w:val="hybridMultilevel"/>
    <w:tmpl w:val="73D663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215764"/>
    <w:multiLevelType w:val="hybridMultilevel"/>
    <w:tmpl w:val="C22A7FC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0A331B1"/>
    <w:multiLevelType w:val="hybridMultilevel"/>
    <w:tmpl w:val="33F21F7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5653EF9"/>
    <w:multiLevelType w:val="hybridMultilevel"/>
    <w:tmpl w:val="395246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9F4431"/>
    <w:multiLevelType w:val="hybridMultilevel"/>
    <w:tmpl w:val="5D02807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B15804"/>
    <w:multiLevelType w:val="hybridMultilevel"/>
    <w:tmpl w:val="D784702A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3F05D2"/>
    <w:multiLevelType w:val="hybridMultilevel"/>
    <w:tmpl w:val="039A82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650CE7"/>
    <w:multiLevelType w:val="singleLevel"/>
    <w:tmpl w:val="DC706256"/>
    <w:lvl w:ilvl="0">
      <w:start w:val="1"/>
      <w:numFmt w:val="decimal"/>
      <w:lvlText w:val="%1)"/>
      <w:legacy w:legacy="1" w:legacySpace="0" w:legacyIndent="1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9">
    <w:nsid w:val="690410C3"/>
    <w:multiLevelType w:val="hybridMultilevel"/>
    <w:tmpl w:val="66CADE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DA404C"/>
    <w:multiLevelType w:val="hybridMultilevel"/>
    <w:tmpl w:val="BE9E35C8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41">
    <w:nsid w:val="740948D1"/>
    <w:multiLevelType w:val="hybridMultilevel"/>
    <w:tmpl w:val="BAD4EE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0D1996"/>
    <w:multiLevelType w:val="multilevel"/>
    <w:tmpl w:val="876CBDA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num w:numId="1">
    <w:abstractNumId w:val="3"/>
  </w:num>
  <w:num w:numId="2">
    <w:abstractNumId w:val="33"/>
  </w:num>
  <w:num w:numId="3">
    <w:abstractNumId w:val="26"/>
  </w:num>
  <w:num w:numId="4">
    <w:abstractNumId w:val="41"/>
  </w:num>
  <w:num w:numId="5">
    <w:abstractNumId w:val="2"/>
  </w:num>
  <w:num w:numId="6">
    <w:abstractNumId w:val="7"/>
  </w:num>
  <w:num w:numId="7">
    <w:abstractNumId w:val="9"/>
  </w:num>
  <w:num w:numId="8">
    <w:abstractNumId w:val="39"/>
  </w:num>
  <w:num w:numId="9">
    <w:abstractNumId w:val="42"/>
  </w:num>
  <w:num w:numId="10">
    <w:abstractNumId w:val="36"/>
  </w:num>
  <w:num w:numId="11">
    <w:abstractNumId w:val="30"/>
  </w:num>
  <w:num w:numId="12">
    <w:abstractNumId w:val="37"/>
  </w:num>
  <w:num w:numId="13">
    <w:abstractNumId w:val="21"/>
  </w:num>
  <w:num w:numId="14">
    <w:abstractNumId w:val="14"/>
  </w:num>
  <w:num w:numId="15">
    <w:abstractNumId w:val="5"/>
  </w:num>
  <w:num w:numId="16">
    <w:abstractNumId w:val="22"/>
  </w:num>
  <w:num w:numId="17">
    <w:abstractNumId w:val="15"/>
  </w:num>
  <w:num w:numId="18">
    <w:abstractNumId w:val="24"/>
  </w:num>
  <w:num w:numId="19">
    <w:abstractNumId w:val="40"/>
  </w:num>
  <w:num w:numId="20">
    <w:abstractNumId w:val="32"/>
  </w:num>
  <w:num w:numId="21">
    <w:abstractNumId w:val="27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8"/>
    <w:lvlOverride w:ilvl="0">
      <w:startOverride w:val="1"/>
    </w:lvlOverride>
  </w:num>
  <w:num w:numId="24">
    <w:abstractNumId w:val="28"/>
  </w:num>
  <w:num w:numId="25">
    <w:abstractNumId w:val="17"/>
  </w:num>
  <w:num w:numId="26">
    <w:abstractNumId w:val="31"/>
  </w:num>
  <w:num w:numId="27">
    <w:abstractNumId w:val="34"/>
  </w:num>
  <w:num w:numId="28">
    <w:abstractNumId w:val="18"/>
  </w:num>
  <w:num w:numId="29">
    <w:abstractNumId w:val="35"/>
  </w:num>
  <w:num w:numId="30">
    <w:abstractNumId w:val="25"/>
  </w:num>
  <w:num w:numId="31">
    <w:abstractNumId w:val="20"/>
  </w:num>
  <w:num w:numId="32">
    <w:abstractNumId w:val="16"/>
  </w:num>
  <w:num w:numId="33">
    <w:abstractNumId w:val="29"/>
  </w:num>
  <w:num w:numId="34">
    <w:abstractNumId w:val="23"/>
  </w:num>
  <w:num w:numId="35">
    <w:abstractNumId w:val="19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12AE"/>
    <w:rsid w:val="00014031"/>
    <w:rsid w:val="00017741"/>
    <w:rsid w:val="000406DB"/>
    <w:rsid w:val="00044F05"/>
    <w:rsid w:val="00057D09"/>
    <w:rsid w:val="000819AB"/>
    <w:rsid w:val="00083752"/>
    <w:rsid w:val="00083DE7"/>
    <w:rsid w:val="0009287B"/>
    <w:rsid w:val="000B20E8"/>
    <w:rsid w:val="000D617C"/>
    <w:rsid w:val="000D7EBF"/>
    <w:rsid w:val="00140BFB"/>
    <w:rsid w:val="00142F9B"/>
    <w:rsid w:val="001453EC"/>
    <w:rsid w:val="00147966"/>
    <w:rsid w:val="00147AD1"/>
    <w:rsid w:val="001A1FB4"/>
    <w:rsid w:val="001E75F4"/>
    <w:rsid w:val="001F1897"/>
    <w:rsid w:val="00227648"/>
    <w:rsid w:val="00241E8A"/>
    <w:rsid w:val="00253FEF"/>
    <w:rsid w:val="002540DA"/>
    <w:rsid w:val="00293CDE"/>
    <w:rsid w:val="002A311C"/>
    <w:rsid w:val="002B076D"/>
    <w:rsid w:val="002B0EFE"/>
    <w:rsid w:val="002B71C6"/>
    <w:rsid w:val="002C0B75"/>
    <w:rsid w:val="002D0AFC"/>
    <w:rsid w:val="002D5AC5"/>
    <w:rsid w:val="002F0889"/>
    <w:rsid w:val="00311A17"/>
    <w:rsid w:val="00334950"/>
    <w:rsid w:val="00336622"/>
    <w:rsid w:val="00357F34"/>
    <w:rsid w:val="00370074"/>
    <w:rsid w:val="00376EA6"/>
    <w:rsid w:val="00382139"/>
    <w:rsid w:val="00384C99"/>
    <w:rsid w:val="003864F2"/>
    <w:rsid w:val="00392E7A"/>
    <w:rsid w:val="00394E98"/>
    <w:rsid w:val="003A63BA"/>
    <w:rsid w:val="003B69C1"/>
    <w:rsid w:val="003F1F99"/>
    <w:rsid w:val="0040160E"/>
    <w:rsid w:val="00403A1E"/>
    <w:rsid w:val="00420EDE"/>
    <w:rsid w:val="00430285"/>
    <w:rsid w:val="00454B38"/>
    <w:rsid w:val="00455402"/>
    <w:rsid w:val="004575EC"/>
    <w:rsid w:val="00462471"/>
    <w:rsid w:val="00462E88"/>
    <w:rsid w:val="00497D25"/>
    <w:rsid w:val="004C1B48"/>
    <w:rsid w:val="004C249E"/>
    <w:rsid w:val="004D66A2"/>
    <w:rsid w:val="00500CE5"/>
    <w:rsid w:val="00501A4C"/>
    <w:rsid w:val="00532699"/>
    <w:rsid w:val="005407BC"/>
    <w:rsid w:val="00541DAF"/>
    <w:rsid w:val="0057580A"/>
    <w:rsid w:val="00576A8B"/>
    <w:rsid w:val="00576D58"/>
    <w:rsid w:val="00591B1D"/>
    <w:rsid w:val="00594EDA"/>
    <w:rsid w:val="0059506C"/>
    <w:rsid w:val="005B07D5"/>
    <w:rsid w:val="005D1220"/>
    <w:rsid w:val="005D3E20"/>
    <w:rsid w:val="005E1C1A"/>
    <w:rsid w:val="005E4C63"/>
    <w:rsid w:val="006075FD"/>
    <w:rsid w:val="00624CA6"/>
    <w:rsid w:val="0062680B"/>
    <w:rsid w:val="00631C0D"/>
    <w:rsid w:val="006458A1"/>
    <w:rsid w:val="00681BAD"/>
    <w:rsid w:val="00687653"/>
    <w:rsid w:val="00693CBF"/>
    <w:rsid w:val="00696CCC"/>
    <w:rsid w:val="006D09A5"/>
    <w:rsid w:val="006E2D7A"/>
    <w:rsid w:val="006F583A"/>
    <w:rsid w:val="0073376A"/>
    <w:rsid w:val="00734D39"/>
    <w:rsid w:val="00767E20"/>
    <w:rsid w:val="007831FC"/>
    <w:rsid w:val="007A29DA"/>
    <w:rsid w:val="007B3EBD"/>
    <w:rsid w:val="007C7997"/>
    <w:rsid w:val="007D0EC0"/>
    <w:rsid w:val="00801907"/>
    <w:rsid w:val="008062F4"/>
    <w:rsid w:val="008239FC"/>
    <w:rsid w:val="00835168"/>
    <w:rsid w:val="0083698B"/>
    <w:rsid w:val="00846B46"/>
    <w:rsid w:val="00895937"/>
    <w:rsid w:val="008A58E8"/>
    <w:rsid w:val="008A6C85"/>
    <w:rsid w:val="008B552F"/>
    <w:rsid w:val="008E28BF"/>
    <w:rsid w:val="008F25DA"/>
    <w:rsid w:val="008F7496"/>
    <w:rsid w:val="00905C89"/>
    <w:rsid w:val="00912773"/>
    <w:rsid w:val="0093648E"/>
    <w:rsid w:val="00940069"/>
    <w:rsid w:val="00956831"/>
    <w:rsid w:val="00956CF1"/>
    <w:rsid w:val="009746B3"/>
    <w:rsid w:val="0098012B"/>
    <w:rsid w:val="009B036A"/>
    <w:rsid w:val="009C2E5B"/>
    <w:rsid w:val="009C511E"/>
    <w:rsid w:val="009D09D3"/>
    <w:rsid w:val="009E0838"/>
    <w:rsid w:val="009E0F00"/>
    <w:rsid w:val="009F21EB"/>
    <w:rsid w:val="00A1499F"/>
    <w:rsid w:val="00A20EE9"/>
    <w:rsid w:val="00A21D71"/>
    <w:rsid w:val="00A379AD"/>
    <w:rsid w:val="00A60809"/>
    <w:rsid w:val="00A62CB2"/>
    <w:rsid w:val="00A662AF"/>
    <w:rsid w:val="00A774EE"/>
    <w:rsid w:val="00A80A23"/>
    <w:rsid w:val="00A8797B"/>
    <w:rsid w:val="00AA6EBE"/>
    <w:rsid w:val="00AC11BD"/>
    <w:rsid w:val="00B0623B"/>
    <w:rsid w:val="00B120F5"/>
    <w:rsid w:val="00B64FAB"/>
    <w:rsid w:val="00B824F4"/>
    <w:rsid w:val="00B848E0"/>
    <w:rsid w:val="00BB0CE4"/>
    <w:rsid w:val="00BD0C84"/>
    <w:rsid w:val="00BD2C7B"/>
    <w:rsid w:val="00BD518F"/>
    <w:rsid w:val="00BF128E"/>
    <w:rsid w:val="00BF2F24"/>
    <w:rsid w:val="00BF79F7"/>
    <w:rsid w:val="00C012AE"/>
    <w:rsid w:val="00C069F6"/>
    <w:rsid w:val="00C2786D"/>
    <w:rsid w:val="00C3232A"/>
    <w:rsid w:val="00C3259F"/>
    <w:rsid w:val="00C335C3"/>
    <w:rsid w:val="00C365A3"/>
    <w:rsid w:val="00C36BFA"/>
    <w:rsid w:val="00C436E0"/>
    <w:rsid w:val="00C502F8"/>
    <w:rsid w:val="00C94736"/>
    <w:rsid w:val="00C96B7E"/>
    <w:rsid w:val="00C97790"/>
    <w:rsid w:val="00C97857"/>
    <w:rsid w:val="00CA6E82"/>
    <w:rsid w:val="00CC7317"/>
    <w:rsid w:val="00CD0951"/>
    <w:rsid w:val="00CD1F39"/>
    <w:rsid w:val="00CF47B1"/>
    <w:rsid w:val="00CF5995"/>
    <w:rsid w:val="00CF78C4"/>
    <w:rsid w:val="00D21B6F"/>
    <w:rsid w:val="00D42A0D"/>
    <w:rsid w:val="00D66F7E"/>
    <w:rsid w:val="00D9782F"/>
    <w:rsid w:val="00DC46C2"/>
    <w:rsid w:val="00E01B47"/>
    <w:rsid w:val="00E21FDC"/>
    <w:rsid w:val="00E338AC"/>
    <w:rsid w:val="00E339A4"/>
    <w:rsid w:val="00E36557"/>
    <w:rsid w:val="00E42F4F"/>
    <w:rsid w:val="00E54AC7"/>
    <w:rsid w:val="00E62194"/>
    <w:rsid w:val="00E766F5"/>
    <w:rsid w:val="00E9100E"/>
    <w:rsid w:val="00EA0BF6"/>
    <w:rsid w:val="00EB1FBD"/>
    <w:rsid w:val="00EB5620"/>
    <w:rsid w:val="00EC21D5"/>
    <w:rsid w:val="00EE3315"/>
    <w:rsid w:val="00EE6020"/>
    <w:rsid w:val="00EF3395"/>
    <w:rsid w:val="00EF3E88"/>
    <w:rsid w:val="00F0436D"/>
    <w:rsid w:val="00F07358"/>
    <w:rsid w:val="00F12C44"/>
    <w:rsid w:val="00F2649A"/>
    <w:rsid w:val="00F507C7"/>
    <w:rsid w:val="00F51157"/>
    <w:rsid w:val="00F67228"/>
    <w:rsid w:val="00F71269"/>
    <w:rsid w:val="00F71A88"/>
    <w:rsid w:val="00F82959"/>
    <w:rsid w:val="00F96309"/>
    <w:rsid w:val="00F97B32"/>
    <w:rsid w:val="00FB1CA9"/>
    <w:rsid w:val="00FE2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6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B1CA9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styleId="a5">
    <w:name w:val="List Paragraph"/>
    <w:basedOn w:val="a"/>
    <w:uiPriority w:val="34"/>
    <w:qFormat/>
    <w:rsid w:val="00E3655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406DB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A60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E2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28BF"/>
  </w:style>
  <w:style w:type="paragraph" w:styleId="aa">
    <w:name w:val="footer"/>
    <w:basedOn w:val="a"/>
    <w:link w:val="ab"/>
    <w:uiPriority w:val="99"/>
    <w:unhideWhenUsed/>
    <w:rsid w:val="008E2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E28BF"/>
  </w:style>
  <w:style w:type="character" w:customStyle="1" w:styleId="a4">
    <w:name w:val="Без интервала Знак"/>
    <w:basedOn w:val="a0"/>
    <w:link w:val="a3"/>
    <w:locked/>
    <w:rsid w:val="00014031"/>
    <w:rPr>
      <w:rFonts w:ascii="Calibri" w:eastAsia="Calibri" w:hAnsi="Calibri" w:cs="Times New Roman"/>
      <w:kern w:val="1"/>
      <w:lang w:eastAsia="ar-SA"/>
    </w:rPr>
  </w:style>
  <w:style w:type="paragraph" w:styleId="ac">
    <w:name w:val="Normal (Web)"/>
    <w:basedOn w:val="a"/>
    <w:unhideWhenUsed/>
    <w:rsid w:val="00B848E0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A21D71"/>
    <w:pPr>
      <w:spacing w:after="0" w:line="360" w:lineRule="auto"/>
      <w:ind w:left="720" w:firstLine="708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Standard">
    <w:name w:val="Standard"/>
    <w:rsid w:val="00F7126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a"/>
    <w:rsid w:val="00912773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styleId="ad">
    <w:name w:val="Balloon Text"/>
    <w:basedOn w:val="a"/>
    <w:link w:val="ae"/>
    <w:uiPriority w:val="99"/>
    <w:semiHidden/>
    <w:unhideWhenUsed/>
    <w:rsid w:val="00BF2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F2F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B1CA9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styleId="a5">
    <w:name w:val="List Paragraph"/>
    <w:basedOn w:val="a"/>
    <w:uiPriority w:val="34"/>
    <w:qFormat/>
    <w:rsid w:val="00E3655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406DB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A60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E2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28BF"/>
  </w:style>
  <w:style w:type="paragraph" w:styleId="aa">
    <w:name w:val="footer"/>
    <w:basedOn w:val="a"/>
    <w:link w:val="ab"/>
    <w:uiPriority w:val="99"/>
    <w:unhideWhenUsed/>
    <w:rsid w:val="008E2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E28BF"/>
  </w:style>
  <w:style w:type="character" w:customStyle="1" w:styleId="a4">
    <w:name w:val="Без интервала Знак"/>
    <w:basedOn w:val="a0"/>
    <w:link w:val="a3"/>
    <w:locked/>
    <w:rsid w:val="00014031"/>
    <w:rPr>
      <w:rFonts w:ascii="Calibri" w:eastAsia="Calibri" w:hAnsi="Calibri" w:cs="Times New Roman"/>
      <w:kern w:val="1"/>
      <w:lang w:eastAsia="ar-SA"/>
    </w:rPr>
  </w:style>
  <w:style w:type="paragraph" w:styleId="ac">
    <w:name w:val="Normal (Web)"/>
    <w:basedOn w:val="a"/>
    <w:uiPriority w:val="99"/>
    <w:semiHidden/>
    <w:unhideWhenUsed/>
    <w:rsid w:val="00B848E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pbustavsud.ru/?tid=&amp;nd=901895865&amp;prevDoc=8468431&amp;mark=000000000000000000000000000000000000000000000000025H70JB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2D26F-9F11-4366-B0E0-F35C5F47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</TotalTime>
  <Pages>30</Pages>
  <Words>7346</Words>
  <Characters>41874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123</dc:creator>
  <cp:lastModifiedBy>Admin</cp:lastModifiedBy>
  <cp:revision>66</cp:revision>
  <dcterms:created xsi:type="dcterms:W3CDTF">2013-11-08T01:58:00Z</dcterms:created>
  <dcterms:modified xsi:type="dcterms:W3CDTF">2019-09-27T09:24:00Z</dcterms:modified>
</cp:coreProperties>
</file>